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474E26" w14:textId="77777777" w:rsidR="00F16269" w:rsidRPr="00134E93" w:rsidRDefault="00F16269" w:rsidP="00134E93">
      <w:pPr>
        <w:shd w:val="clear" w:color="auto" w:fill="BFBFBF" w:themeFill="background1" w:themeFillShade="BF"/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spacing w:before="240" w:line="240" w:lineRule="auto"/>
        <w:jc w:val="center"/>
        <w:outlineLvl w:val="0"/>
        <w:rPr>
          <w:rFonts w:ascii="Bookman Old Style" w:eastAsia="Calibri" w:hAnsi="Bookman Old Style" w:cs="Arial"/>
          <w:b/>
          <w:sz w:val="24"/>
          <w:szCs w:val="24"/>
          <w:u w:val="single"/>
          <w:lang w:val="pt-BR"/>
        </w:rPr>
      </w:pPr>
      <w:r w:rsidRPr="00134E93">
        <w:rPr>
          <w:rFonts w:ascii="Bookman Old Style" w:eastAsia="Calibri" w:hAnsi="Bookman Old Style" w:cs="Arial"/>
          <w:b/>
          <w:sz w:val="24"/>
          <w:szCs w:val="24"/>
          <w:u w:val="single"/>
          <w:lang w:val="pt-BR"/>
        </w:rPr>
        <w:t>ANEXO II – MODELO DE PROPOSTA DE PREÇOS</w:t>
      </w:r>
    </w:p>
    <w:p w14:paraId="4C5B7FDA" w14:textId="77777777" w:rsidR="004C4A1F" w:rsidRDefault="004C4A1F" w:rsidP="004C4A1F">
      <w:pPr>
        <w:spacing w:before="240" w:after="0" w:line="360" w:lineRule="auto"/>
        <w:jc w:val="both"/>
        <w:rPr>
          <w:rFonts w:ascii="Bookman Old Style" w:eastAsia="Times New Roman" w:hAnsi="Bookman Old Style" w:cs="Arial"/>
          <w:bCs/>
          <w:sz w:val="24"/>
          <w:szCs w:val="24"/>
          <w:lang w:val="pt-PT"/>
        </w:rPr>
      </w:pPr>
      <w:r>
        <w:rPr>
          <w:rFonts w:ascii="Bookman Old Style" w:eastAsia="Times New Roman" w:hAnsi="Bookman Old Style" w:cs="Arial"/>
          <w:bCs/>
          <w:sz w:val="24"/>
          <w:szCs w:val="24"/>
          <w:lang w:val="pt-PT"/>
        </w:rPr>
        <w:t xml:space="preserve">PROCESSO ADMINISTRATIVO Nº </w:t>
      </w:r>
      <w:r w:rsidRPr="004C4A1F">
        <w:rPr>
          <w:rFonts w:ascii="Bookman Old Style" w:eastAsia="Times New Roman" w:hAnsi="Bookman Old Style" w:cs="Arial"/>
          <w:bCs/>
          <w:sz w:val="24"/>
          <w:szCs w:val="24"/>
          <w:highlight w:val="yellow"/>
          <w:lang w:val="pt-PT"/>
        </w:rPr>
        <w:t>XX</w:t>
      </w:r>
      <w:r>
        <w:rPr>
          <w:rFonts w:ascii="Bookman Old Style" w:eastAsia="Times New Roman" w:hAnsi="Bookman Old Style" w:cs="Arial"/>
          <w:bCs/>
          <w:sz w:val="24"/>
          <w:szCs w:val="24"/>
          <w:lang w:val="pt-PT"/>
        </w:rPr>
        <w:t>/2026</w:t>
      </w:r>
    </w:p>
    <w:p w14:paraId="1438F293" w14:textId="6D31F699" w:rsidR="00F16269" w:rsidRPr="00134E93" w:rsidRDefault="00F16269" w:rsidP="004C4A1F">
      <w:pPr>
        <w:spacing w:line="360" w:lineRule="auto"/>
        <w:jc w:val="both"/>
        <w:rPr>
          <w:rFonts w:ascii="Bookman Old Style" w:eastAsia="Times New Roman" w:hAnsi="Bookman Old Style" w:cs="Arial"/>
          <w:bCs/>
          <w:sz w:val="24"/>
          <w:szCs w:val="24"/>
          <w:lang w:val="pt-PT"/>
        </w:rPr>
      </w:pPr>
      <w:r w:rsidRPr="00134E93">
        <w:rPr>
          <w:rFonts w:ascii="Bookman Old Style" w:eastAsia="Times New Roman" w:hAnsi="Bookman Old Style" w:cs="Arial"/>
          <w:bCs/>
          <w:sz w:val="24"/>
          <w:szCs w:val="24"/>
          <w:lang w:val="pt-PT"/>
        </w:rPr>
        <w:t>DISPENSA</w:t>
      </w:r>
      <w:r w:rsidR="00134E93">
        <w:rPr>
          <w:rFonts w:ascii="Bookman Old Style" w:eastAsia="Times New Roman" w:hAnsi="Bookman Old Style" w:cs="Arial"/>
          <w:bCs/>
          <w:sz w:val="24"/>
          <w:szCs w:val="24"/>
          <w:lang w:val="pt-PT"/>
        </w:rPr>
        <w:t xml:space="preserve"> DE LICITAÇÃO</w:t>
      </w:r>
      <w:r w:rsidRPr="00134E93">
        <w:rPr>
          <w:rFonts w:ascii="Bookman Old Style" w:eastAsia="Times New Roman" w:hAnsi="Bookman Old Style" w:cs="Arial"/>
          <w:bCs/>
          <w:sz w:val="24"/>
          <w:szCs w:val="24"/>
          <w:lang w:val="pt-PT"/>
        </w:rPr>
        <w:t xml:space="preserve"> Nº </w:t>
      </w:r>
      <w:r w:rsidRPr="00134E93">
        <w:rPr>
          <w:rFonts w:ascii="Bookman Old Style" w:eastAsia="Times New Roman" w:hAnsi="Bookman Old Style" w:cs="Arial"/>
          <w:bCs/>
          <w:sz w:val="24"/>
          <w:szCs w:val="24"/>
          <w:highlight w:val="yellow"/>
          <w:lang w:val="pt-PT"/>
        </w:rPr>
        <w:t>XX</w:t>
      </w:r>
      <w:r w:rsidRPr="00134E93">
        <w:rPr>
          <w:rFonts w:ascii="Bookman Old Style" w:eastAsia="Times New Roman" w:hAnsi="Bookman Old Style" w:cs="Arial"/>
          <w:bCs/>
          <w:sz w:val="24"/>
          <w:szCs w:val="24"/>
          <w:lang w:val="pt-PT"/>
        </w:rPr>
        <w:t>/2026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14"/>
        <w:gridCol w:w="4414"/>
      </w:tblGrid>
      <w:tr w:rsidR="00F16269" w:rsidRPr="006062DB" w14:paraId="19466C36" w14:textId="77777777" w:rsidTr="00A16823">
        <w:trPr>
          <w:cantSplit/>
          <w:trHeight w:val="296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67BEAED7" w14:textId="77777777" w:rsidR="00F16269" w:rsidRPr="006062DB" w:rsidRDefault="00F16269" w:rsidP="00A16823">
            <w:pPr>
              <w:spacing w:before="240" w:line="240" w:lineRule="auto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DADOS DE IDENTIFICAÇÃO JURÍDICA</w:t>
            </w:r>
          </w:p>
        </w:tc>
      </w:tr>
      <w:tr w:rsidR="00F16269" w:rsidRPr="006062DB" w14:paraId="75CEE6F6" w14:textId="77777777" w:rsidTr="00A16823">
        <w:trPr>
          <w:cantSplit/>
          <w:trHeight w:val="296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221FE" w14:textId="77777777" w:rsidR="00F16269" w:rsidRPr="006062DB" w:rsidRDefault="00F16269" w:rsidP="00A16823">
            <w:pPr>
              <w:spacing w:after="0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RAZÃO SOCIAL: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</w:tr>
      <w:tr w:rsidR="00F16269" w:rsidRPr="006062DB" w14:paraId="38FE97DD" w14:textId="77777777" w:rsidTr="00A16823">
        <w:trPr>
          <w:cantSplit/>
          <w:trHeight w:val="216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F5578" w14:textId="77777777" w:rsidR="00F16269" w:rsidRPr="006062DB" w:rsidRDefault="00F16269" w:rsidP="00A16823">
            <w:pPr>
              <w:spacing w:after="0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CNPJ: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</w:tr>
      <w:tr w:rsidR="00F16269" w:rsidRPr="006062DB" w14:paraId="2A19F9A3" w14:textId="77777777" w:rsidTr="00A16823">
        <w:trPr>
          <w:cantSplit/>
          <w:trHeight w:val="132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4C6C3" w14:textId="77777777" w:rsidR="00F16269" w:rsidRPr="006062DB" w:rsidRDefault="00F16269" w:rsidP="00A16823">
            <w:pPr>
              <w:spacing w:after="0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INSCRIÇÃO ESTADUAL: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</w:tr>
      <w:tr w:rsidR="00F16269" w:rsidRPr="0076682F" w14:paraId="00B6A9C6" w14:textId="77777777" w:rsidTr="00A16823">
        <w:trPr>
          <w:cantSplit/>
          <w:trHeight w:val="109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418AB10A" w14:textId="77777777" w:rsidR="00F16269" w:rsidRPr="006062DB" w:rsidRDefault="00F16269" w:rsidP="00A16823">
            <w:pPr>
              <w:spacing w:before="240" w:line="240" w:lineRule="auto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DADOS DE LOCALIZAÇÃO E CONTATO</w:t>
            </w:r>
          </w:p>
        </w:tc>
      </w:tr>
      <w:tr w:rsidR="00F16269" w:rsidRPr="006062DB" w14:paraId="4385CA11" w14:textId="77777777" w:rsidTr="00A16823">
        <w:trPr>
          <w:cantSplit/>
          <w:trHeight w:val="109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BBBEF" w14:textId="77777777" w:rsidR="00F16269" w:rsidRPr="006062DB" w:rsidRDefault="00F16269" w:rsidP="00A16823">
            <w:pPr>
              <w:spacing w:after="0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ENDEREÇO: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</w:tr>
      <w:tr w:rsidR="00F16269" w:rsidRPr="006062DB" w14:paraId="3B6F76AD" w14:textId="77777777" w:rsidTr="00A16823">
        <w:trPr>
          <w:cantSplit/>
          <w:trHeight w:val="96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5D87F" w14:textId="77777777" w:rsidR="00F16269" w:rsidRPr="006062DB" w:rsidRDefault="00F16269" w:rsidP="00A16823">
            <w:pPr>
              <w:spacing w:after="0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BAIRRO: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</w:tr>
      <w:tr w:rsidR="00F16269" w:rsidRPr="006062DB" w14:paraId="3493F007" w14:textId="77777777" w:rsidTr="00A16823">
        <w:trPr>
          <w:cantSplit/>
          <w:trHeight w:val="99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88C1C" w14:textId="77777777" w:rsidR="00F16269" w:rsidRPr="006062DB" w:rsidRDefault="00F16269" w:rsidP="00A16823">
            <w:pPr>
              <w:spacing w:after="0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CIDADE: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</w:tr>
      <w:tr w:rsidR="00F16269" w:rsidRPr="006062DB" w14:paraId="10EB3089" w14:textId="77777777" w:rsidTr="00A16823">
        <w:trPr>
          <w:cantSplit/>
          <w:trHeight w:val="99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C1EED" w14:textId="77777777" w:rsidR="00F16269" w:rsidRPr="006062DB" w:rsidRDefault="00F16269" w:rsidP="00A16823">
            <w:pPr>
              <w:spacing w:after="0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CEP: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</w:tr>
      <w:tr w:rsidR="00F16269" w:rsidRPr="006062DB" w14:paraId="1E87F2A2" w14:textId="77777777" w:rsidTr="00A16823">
        <w:trPr>
          <w:cantSplit/>
          <w:trHeight w:val="73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1A15B" w14:textId="77777777" w:rsidR="00F16269" w:rsidRPr="006062DB" w:rsidRDefault="00F16269" w:rsidP="00A16823">
            <w:pPr>
              <w:spacing w:after="0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TELEFONE: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</w:tr>
      <w:tr w:rsidR="00F16269" w:rsidRPr="006062DB" w14:paraId="5A027110" w14:textId="77777777" w:rsidTr="00A16823">
        <w:trPr>
          <w:cantSplit/>
          <w:trHeight w:val="69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3EAC5" w14:textId="77777777" w:rsidR="00F16269" w:rsidRPr="006062DB" w:rsidRDefault="00F16269" w:rsidP="00A16823">
            <w:pPr>
              <w:spacing w:after="0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E-MAIL: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</w:tr>
      <w:tr w:rsidR="00F16269" w:rsidRPr="006062DB" w14:paraId="7FB142AD" w14:textId="77777777" w:rsidTr="00A16823">
        <w:trPr>
          <w:cantSplit/>
          <w:trHeight w:val="69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2AB8696D" w14:textId="77777777" w:rsidR="00F16269" w:rsidRPr="006062DB" w:rsidRDefault="00F16269" w:rsidP="00A16823">
            <w:pPr>
              <w:spacing w:before="240" w:line="240" w:lineRule="auto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DADOS BANCÁRIOS</w:t>
            </w:r>
          </w:p>
        </w:tc>
      </w:tr>
      <w:tr w:rsidR="00F16269" w:rsidRPr="006062DB" w14:paraId="2948019B" w14:textId="77777777" w:rsidTr="00A16823">
        <w:trPr>
          <w:cantSplit/>
          <w:trHeight w:val="69"/>
          <w:jc w:val="center"/>
        </w:trPr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7DD02" w14:textId="77777777" w:rsidR="00F16269" w:rsidRPr="006062DB" w:rsidRDefault="00F16269" w:rsidP="00A16823">
            <w:pPr>
              <w:spacing w:after="0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BANCO: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680CD" w14:textId="77777777" w:rsidR="00F16269" w:rsidRPr="006062DB" w:rsidRDefault="00F16269" w:rsidP="00A16823">
            <w:pPr>
              <w:spacing w:after="0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AGÊNCIA: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</w:tr>
      <w:tr w:rsidR="00F16269" w:rsidRPr="006062DB" w14:paraId="1F49C012" w14:textId="77777777" w:rsidTr="00A16823">
        <w:trPr>
          <w:cantSplit/>
          <w:trHeight w:val="133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25593" w14:textId="77777777" w:rsidR="00F16269" w:rsidRPr="006062DB" w:rsidRDefault="00F16269" w:rsidP="00A16823">
            <w:pPr>
              <w:spacing w:after="0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CONTA: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</w:tr>
    </w:tbl>
    <w:p w14:paraId="6B5A39F2" w14:textId="77777777" w:rsidR="00F16269" w:rsidRPr="006062DB" w:rsidRDefault="00F16269" w:rsidP="00F16269">
      <w:pPr>
        <w:autoSpaceDE w:val="0"/>
        <w:spacing w:before="240" w:line="240" w:lineRule="auto"/>
        <w:ind w:right="-142"/>
        <w:jc w:val="both"/>
        <w:rPr>
          <w:rFonts w:ascii="Bookman Old Style" w:eastAsia="Times New Roman" w:hAnsi="Bookman Old Style" w:cs="Arial"/>
          <w:sz w:val="24"/>
          <w:szCs w:val="24"/>
          <w:lang w:val="pt-PT" w:eastAsia="pt-BR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6"/>
        <w:gridCol w:w="927"/>
        <w:gridCol w:w="4124"/>
        <w:gridCol w:w="1474"/>
        <w:gridCol w:w="1467"/>
      </w:tblGrid>
      <w:tr w:rsidR="00F16269" w:rsidRPr="006062DB" w14:paraId="3D73F7ED" w14:textId="77777777" w:rsidTr="00A16823">
        <w:trPr>
          <w:cantSplit/>
          <w:trHeight w:val="296"/>
        </w:trPr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7F6DD6B9" w14:textId="77777777" w:rsidR="00F16269" w:rsidRPr="006062DB" w:rsidRDefault="00F16269" w:rsidP="00A16823">
            <w:pPr>
              <w:spacing w:before="240" w:line="240" w:lineRule="auto"/>
              <w:jc w:val="center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ITEM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33D360EF" w14:textId="77777777" w:rsidR="00F16269" w:rsidRPr="006062DB" w:rsidRDefault="00F16269" w:rsidP="00A16823">
            <w:pPr>
              <w:spacing w:before="240" w:line="240" w:lineRule="auto"/>
              <w:jc w:val="center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QTD</w:t>
            </w:r>
          </w:p>
        </w:tc>
        <w:tc>
          <w:tcPr>
            <w:tcW w:w="2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4F3A6FB0" w14:textId="77777777" w:rsidR="00F16269" w:rsidRPr="006062DB" w:rsidRDefault="00F16269" w:rsidP="00A16823">
            <w:pPr>
              <w:spacing w:before="240" w:line="240" w:lineRule="auto"/>
              <w:jc w:val="center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DESCRIÇÃO</w:t>
            </w: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0FDB9BFD" w14:textId="77777777" w:rsidR="00F16269" w:rsidRPr="006062DB" w:rsidRDefault="00F16269" w:rsidP="00A16823">
            <w:pPr>
              <w:spacing w:before="240" w:line="240" w:lineRule="auto"/>
              <w:jc w:val="center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VALOR UNIT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76FC05B5" w14:textId="77777777" w:rsidR="00F16269" w:rsidRPr="006062DB" w:rsidRDefault="00F16269" w:rsidP="00A16823">
            <w:pPr>
              <w:spacing w:before="240" w:line="240" w:lineRule="auto"/>
              <w:jc w:val="center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VALOR TOTAL</w:t>
            </w:r>
          </w:p>
        </w:tc>
      </w:tr>
      <w:tr w:rsidR="00F16269" w:rsidRPr="006062DB" w14:paraId="01BF6E9D" w14:textId="77777777" w:rsidTr="00A16823">
        <w:trPr>
          <w:cantSplit/>
          <w:trHeight w:val="296"/>
        </w:trPr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B0CA7" w14:textId="77777777" w:rsidR="00F16269" w:rsidRPr="006062DB" w:rsidRDefault="00F16269" w:rsidP="00A16823">
            <w:pPr>
              <w:spacing w:after="0"/>
              <w:jc w:val="center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11611" w14:textId="77777777" w:rsidR="00F16269" w:rsidRPr="006062DB" w:rsidRDefault="00F16269" w:rsidP="00A16823">
            <w:pPr>
              <w:spacing w:after="0"/>
              <w:jc w:val="center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</w:p>
        </w:tc>
        <w:tc>
          <w:tcPr>
            <w:tcW w:w="2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87B3E" w14:textId="77777777" w:rsidR="00F16269" w:rsidRPr="006062DB" w:rsidRDefault="00F16269" w:rsidP="00A16823">
            <w:pPr>
              <w:spacing w:after="0"/>
              <w:jc w:val="both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</w:p>
        </w:tc>
        <w:tc>
          <w:tcPr>
            <w:tcW w:w="8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CD708" w14:textId="77777777" w:rsidR="00F16269" w:rsidRPr="006062DB" w:rsidRDefault="00F16269" w:rsidP="00A16823">
            <w:pPr>
              <w:spacing w:after="0"/>
              <w:jc w:val="center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2421F" w14:textId="77777777" w:rsidR="00F16269" w:rsidRPr="006062DB" w:rsidRDefault="00F16269" w:rsidP="00A16823">
            <w:pPr>
              <w:spacing w:after="0"/>
              <w:jc w:val="center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</w:p>
        </w:tc>
      </w:tr>
      <w:tr w:rsidR="00F16269" w:rsidRPr="006062DB" w14:paraId="1F76EB9A" w14:textId="77777777" w:rsidTr="00A16823">
        <w:trPr>
          <w:cantSplit/>
          <w:trHeight w:val="109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28033E39" w14:textId="77777777" w:rsidR="00F16269" w:rsidRPr="006062DB" w:rsidRDefault="00F16269" w:rsidP="00A16823">
            <w:pPr>
              <w:spacing w:before="240" w:line="240" w:lineRule="auto"/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</w:pPr>
            <w:r w:rsidRPr="006062DB">
              <w:rPr>
                <w:rFonts w:ascii="Bookman Old Style" w:eastAsia="Times New Roman" w:hAnsi="Bookman Old Style" w:cs="Arial"/>
                <w:b/>
                <w:sz w:val="24"/>
                <w:szCs w:val="24"/>
                <w:lang w:val="pt-PT"/>
              </w:rPr>
              <w:t>VALOR POR EXTENSO:</w:t>
            </w:r>
            <w:r w:rsidRPr="006062DB">
              <w:rPr>
                <w:rFonts w:ascii="Bookman Old Style" w:eastAsia="Times New Roman" w:hAnsi="Bookman Old Style" w:cs="Arial"/>
                <w:bCs/>
                <w:sz w:val="24"/>
                <w:szCs w:val="24"/>
                <w:lang w:val="pt-PT"/>
              </w:rPr>
              <w:t xml:space="preserve"> </w:t>
            </w:r>
          </w:p>
        </w:tc>
      </w:tr>
    </w:tbl>
    <w:p w14:paraId="303923BA" w14:textId="77777777" w:rsidR="00F16269" w:rsidRPr="006062DB" w:rsidRDefault="00F16269" w:rsidP="00F16269">
      <w:pPr>
        <w:autoSpaceDE w:val="0"/>
        <w:spacing w:before="240" w:line="240" w:lineRule="auto"/>
        <w:jc w:val="both"/>
        <w:rPr>
          <w:rFonts w:ascii="Bookman Old Style" w:eastAsia="Times New Roman" w:hAnsi="Bookman Old Style" w:cs="Arial"/>
          <w:sz w:val="24"/>
          <w:szCs w:val="24"/>
          <w:lang w:val="pt-PT" w:eastAsia="pt-BR"/>
        </w:rPr>
      </w:pPr>
      <w:r w:rsidRPr="006062DB">
        <w:rPr>
          <w:rFonts w:ascii="Bookman Old Style" w:eastAsia="Times New Roman" w:hAnsi="Bookman Old Style" w:cs="Arial"/>
          <w:sz w:val="24"/>
          <w:szCs w:val="24"/>
          <w:lang w:val="pt-PT" w:eastAsia="pt-BR"/>
        </w:rPr>
        <w:lastRenderedPageBreak/>
        <w:t xml:space="preserve">A empresa </w:t>
      </w:r>
      <w:r w:rsidRPr="00BF7C69">
        <w:rPr>
          <w:rFonts w:ascii="Bookman Old Style" w:eastAsia="Times New Roman" w:hAnsi="Bookman Old Style" w:cs="Arial"/>
          <w:sz w:val="24"/>
          <w:szCs w:val="24"/>
          <w:highlight w:val="yellow"/>
          <w:lang w:val="pt-PT" w:eastAsia="pt-BR"/>
        </w:rPr>
        <w:t>RAZÃO SOCIAL</w:t>
      </w:r>
      <w:r w:rsidRPr="006062DB">
        <w:rPr>
          <w:rFonts w:ascii="Bookman Old Style" w:eastAsia="Times New Roman" w:hAnsi="Bookman Old Style" w:cs="Arial"/>
          <w:sz w:val="24"/>
          <w:szCs w:val="24"/>
          <w:lang w:val="pt-PT" w:eastAsia="pt-BR"/>
        </w:rPr>
        <w:t xml:space="preserve"> </w:t>
      </w:r>
      <w:r w:rsidRPr="006062DB">
        <w:rPr>
          <w:rFonts w:ascii="Bookman Old Style" w:eastAsia="Times New Roman" w:hAnsi="Bookman Old Style" w:cs="Arial"/>
          <w:b/>
          <w:bCs/>
          <w:sz w:val="24"/>
          <w:szCs w:val="24"/>
          <w:lang w:val="pt-PT" w:eastAsia="pt-BR"/>
        </w:rPr>
        <w:t>DECLARA</w:t>
      </w:r>
      <w:r w:rsidRPr="006062DB">
        <w:rPr>
          <w:rFonts w:ascii="Bookman Old Style" w:eastAsia="Times New Roman" w:hAnsi="Bookman Old Style" w:cs="Arial"/>
          <w:sz w:val="24"/>
          <w:szCs w:val="24"/>
          <w:lang w:val="pt-PT" w:eastAsia="pt-BR"/>
        </w:rPr>
        <w:t xml:space="preserve"> que:</w:t>
      </w:r>
    </w:p>
    <w:p w14:paraId="1B1C5391" w14:textId="77777777" w:rsidR="00F16269" w:rsidRPr="006062DB" w:rsidRDefault="00F16269" w:rsidP="00F16269">
      <w:pPr>
        <w:autoSpaceDE w:val="0"/>
        <w:spacing w:before="240" w:line="240" w:lineRule="auto"/>
        <w:ind w:firstLine="708"/>
        <w:jc w:val="both"/>
        <w:rPr>
          <w:rFonts w:ascii="Bookman Old Style" w:eastAsia="Times New Roman" w:hAnsi="Bookman Old Style" w:cs="Arial"/>
          <w:sz w:val="24"/>
          <w:szCs w:val="24"/>
          <w:lang w:val="pt-PT" w:eastAsia="pt-BR"/>
        </w:rPr>
      </w:pPr>
      <w:r w:rsidRPr="006062DB">
        <w:rPr>
          <w:rFonts w:ascii="Bookman Old Style" w:eastAsia="Times New Roman" w:hAnsi="Bookman Old Style" w:cs="Arial"/>
          <w:b/>
          <w:bCs/>
          <w:sz w:val="24"/>
          <w:szCs w:val="24"/>
          <w:lang w:val="pt-PT" w:eastAsia="pt-BR"/>
        </w:rPr>
        <w:t>a)</w:t>
      </w:r>
      <w:r w:rsidRPr="006062DB">
        <w:rPr>
          <w:rFonts w:ascii="Bookman Old Style" w:eastAsia="Times New Roman" w:hAnsi="Bookman Old Style" w:cs="Arial"/>
          <w:sz w:val="24"/>
          <w:szCs w:val="24"/>
          <w:lang w:val="pt-PT" w:eastAsia="pt-BR"/>
        </w:rPr>
        <w:t xml:space="preserve"> Estão inclusas no valor cotado todas as despesas e todos os tributos e encargos fiscais, sociais, trabalhistas, previdenciários e comerciais, etc;</w:t>
      </w:r>
    </w:p>
    <w:p w14:paraId="28BE8F9C" w14:textId="77777777" w:rsidR="00F16269" w:rsidRPr="006062DB" w:rsidRDefault="00F16269" w:rsidP="00F16269">
      <w:pPr>
        <w:autoSpaceDE w:val="0"/>
        <w:spacing w:before="240" w:line="240" w:lineRule="auto"/>
        <w:ind w:firstLine="708"/>
        <w:jc w:val="both"/>
        <w:rPr>
          <w:rFonts w:ascii="Bookman Old Style" w:eastAsia="Times New Roman" w:hAnsi="Bookman Old Style" w:cs="Arial"/>
          <w:sz w:val="24"/>
          <w:szCs w:val="24"/>
          <w:lang w:val="pt-PT" w:eastAsia="pt-BR"/>
        </w:rPr>
      </w:pPr>
      <w:r w:rsidRPr="006062DB">
        <w:rPr>
          <w:rFonts w:ascii="Bookman Old Style" w:eastAsia="Times New Roman" w:hAnsi="Bookman Old Style" w:cs="Arial"/>
          <w:b/>
          <w:bCs/>
          <w:sz w:val="24"/>
          <w:szCs w:val="24"/>
          <w:lang w:val="pt-PT" w:eastAsia="pt-BR"/>
        </w:rPr>
        <w:t>b)</w:t>
      </w:r>
      <w:r w:rsidRPr="006062DB">
        <w:rPr>
          <w:rFonts w:ascii="Bookman Old Style" w:eastAsia="Times New Roman" w:hAnsi="Bookman Old Style" w:cs="Arial"/>
          <w:sz w:val="24"/>
          <w:szCs w:val="24"/>
          <w:lang w:val="pt-PT" w:eastAsia="pt-BR"/>
        </w:rPr>
        <w:t xml:space="preserve"> Sua proposta tem validade de </w:t>
      </w:r>
      <w:r w:rsidRPr="006062DB">
        <w:rPr>
          <w:rFonts w:ascii="Bookman Old Style" w:eastAsia="Times New Roman" w:hAnsi="Bookman Old Style" w:cs="Arial"/>
          <w:b/>
          <w:bCs/>
          <w:sz w:val="24"/>
          <w:szCs w:val="24"/>
          <w:lang w:val="pt-PT" w:eastAsia="pt-BR"/>
        </w:rPr>
        <w:t>60 (sessenta) dias</w:t>
      </w:r>
      <w:r w:rsidRPr="006062DB">
        <w:rPr>
          <w:rFonts w:ascii="Bookman Old Style" w:eastAsia="Times New Roman" w:hAnsi="Bookman Old Style" w:cs="Arial"/>
          <w:sz w:val="24"/>
          <w:szCs w:val="24"/>
          <w:lang w:val="pt-PT" w:eastAsia="pt-BR"/>
        </w:rPr>
        <w:t>;</w:t>
      </w:r>
    </w:p>
    <w:p w14:paraId="31981469" w14:textId="77777777" w:rsidR="00F16269" w:rsidRPr="006062DB" w:rsidRDefault="00F16269" w:rsidP="00F16269">
      <w:pPr>
        <w:autoSpaceDE w:val="0"/>
        <w:spacing w:before="240" w:line="240" w:lineRule="auto"/>
        <w:ind w:firstLine="708"/>
        <w:jc w:val="both"/>
        <w:rPr>
          <w:rFonts w:ascii="Bookman Old Style" w:eastAsia="Times New Roman" w:hAnsi="Bookman Old Style" w:cs="Arial"/>
          <w:sz w:val="24"/>
          <w:szCs w:val="24"/>
          <w:lang w:val="pt-PT" w:eastAsia="pt-BR"/>
        </w:rPr>
      </w:pPr>
      <w:r w:rsidRPr="006062DB">
        <w:rPr>
          <w:rFonts w:ascii="Bookman Old Style" w:eastAsia="Times New Roman" w:hAnsi="Bookman Old Style" w:cs="Arial"/>
          <w:b/>
          <w:bCs/>
          <w:sz w:val="24"/>
          <w:szCs w:val="24"/>
          <w:lang w:val="pt-PT" w:eastAsia="pt-BR"/>
        </w:rPr>
        <w:t>c)</w:t>
      </w:r>
      <w:r w:rsidRPr="006062DB">
        <w:rPr>
          <w:rFonts w:ascii="Bookman Old Style" w:eastAsia="Times New Roman" w:hAnsi="Bookman Old Style" w:cs="Arial"/>
          <w:sz w:val="24"/>
          <w:szCs w:val="24"/>
          <w:lang w:val="pt-PT" w:eastAsia="pt-BR"/>
        </w:rPr>
        <w:t xml:space="preserve"> Não incide na vedações previstas na Lei nº 14.133/2021;</w:t>
      </w:r>
    </w:p>
    <w:p w14:paraId="3253D796" w14:textId="77777777" w:rsidR="00F16269" w:rsidRPr="006062DB" w:rsidRDefault="00F16269" w:rsidP="00F16269">
      <w:pPr>
        <w:autoSpaceDE w:val="0"/>
        <w:spacing w:before="240" w:line="240" w:lineRule="auto"/>
        <w:ind w:firstLine="708"/>
        <w:jc w:val="both"/>
        <w:rPr>
          <w:rFonts w:ascii="Bookman Old Style" w:eastAsia="Calibri" w:hAnsi="Bookman Old Style" w:cs="Arial"/>
          <w:color w:val="000000"/>
          <w:sz w:val="24"/>
          <w:szCs w:val="24"/>
          <w:lang w:val="pt-PT" w:eastAsia="pt-BR"/>
        </w:rPr>
      </w:pPr>
      <w:r w:rsidRPr="006062DB">
        <w:rPr>
          <w:rFonts w:ascii="Bookman Old Style" w:eastAsia="Calibri" w:hAnsi="Bookman Old Style" w:cs="Arial"/>
          <w:b/>
          <w:bCs/>
          <w:color w:val="000000"/>
          <w:sz w:val="24"/>
          <w:szCs w:val="24"/>
          <w:lang w:val="pt-PT" w:eastAsia="pt-BR"/>
        </w:rPr>
        <w:t xml:space="preserve">d) </w:t>
      </w:r>
      <w:r w:rsidRPr="006062DB">
        <w:rPr>
          <w:rFonts w:ascii="Bookman Old Style" w:eastAsia="Calibri" w:hAnsi="Bookman Old Style" w:cs="Arial"/>
          <w:color w:val="000000"/>
          <w:sz w:val="24"/>
          <w:szCs w:val="24"/>
          <w:lang w:val="pt-PT" w:eastAsia="pt-BR"/>
        </w:rPr>
        <w:t>Que a proposta foi elaborada de forma independente e está em conformidade com as exigências editalícias;</w:t>
      </w:r>
    </w:p>
    <w:p w14:paraId="55826E5B" w14:textId="77777777" w:rsidR="00F16269" w:rsidRPr="006062DB" w:rsidRDefault="00F16269" w:rsidP="00F16269">
      <w:pPr>
        <w:autoSpaceDE w:val="0"/>
        <w:spacing w:before="240" w:line="240" w:lineRule="auto"/>
        <w:ind w:firstLine="708"/>
        <w:jc w:val="both"/>
        <w:rPr>
          <w:rFonts w:ascii="Bookman Old Style" w:eastAsia="Calibri" w:hAnsi="Bookman Old Style" w:cs="Arial"/>
          <w:color w:val="000000"/>
          <w:sz w:val="24"/>
          <w:szCs w:val="24"/>
          <w:lang w:val="pt-PT" w:eastAsia="pt-BR"/>
        </w:rPr>
      </w:pPr>
      <w:r w:rsidRPr="006062DB">
        <w:rPr>
          <w:rFonts w:ascii="Bookman Old Style" w:eastAsia="Times New Roman" w:hAnsi="Bookman Old Style" w:cs="Arial"/>
          <w:b/>
          <w:bCs/>
          <w:sz w:val="24"/>
          <w:szCs w:val="24"/>
          <w:lang w:val="pt-PT" w:eastAsia="pt-BR"/>
        </w:rPr>
        <w:t>e)</w:t>
      </w:r>
      <w:r w:rsidRPr="006062DB">
        <w:rPr>
          <w:rFonts w:ascii="Bookman Old Style" w:eastAsia="Times New Roman" w:hAnsi="Bookman Old Style" w:cs="Arial"/>
          <w:sz w:val="24"/>
          <w:szCs w:val="24"/>
          <w:lang w:val="pt-PT" w:eastAsia="pt-BR"/>
        </w:rPr>
        <w:t xml:space="preserve"> Conhecer integralmente os termos do </w:t>
      </w:r>
      <w:r w:rsidRPr="006062DB">
        <w:rPr>
          <w:rFonts w:ascii="Bookman Old Style" w:eastAsia="Times New Roman" w:hAnsi="Bookman Old Style" w:cs="Arial"/>
          <w:bCs/>
          <w:sz w:val="24"/>
          <w:szCs w:val="24"/>
          <w:lang w:val="pt-PT" w:eastAsia="pt-BR"/>
        </w:rPr>
        <w:t xml:space="preserve">edital relativo à dispensa de licitação nº </w:t>
      </w:r>
      <w:r w:rsidRPr="006062DB">
        <w:rPr>
          <w:rFonts w:ascii="Bookman Old Style" w:eastAsia="Times New Roman" w:hAnsi="Bookman Old Style" w:cs="Arial"/>
          <w:bCs/>
          <w:sz w:val="24"/>
          <w:szCs w:val="24"/>
          <w:highlight w:val="yellow"/>
          <w:lang w:val="pt-PT" w:eastAsia="pt-BR"/>
        </w:rPr>
        <w:t>XX</w:t>
      </w:r>
      <w:r w:rsidRPr="006062DB">
        <w:rPr>
          <w:rFonts w:ascii="Bookman Old Style" w:eastAsia="Times New Roman" w:hAnsi="Bookman Old Style" w:cs="Arial"/>
          <w:bCs/>
          <w:sz w:val="24"/>
          <w:szCs w:val="24"/>
          <w:lang w:val="pt-PT" w:eastAsia="pt-BR"/>
        </w:rPr>
        <w:t>/2026</w:t>
      </w:r>
      <w:r w:rsidRPr="006062DB">
        <w:rPr>
          <w:rFonts w:ascii="Bookman Old Style" w:eastAsia="Times New Roman" w:hAnsi="Bookman Old Style" w:cs="Arial"/>
          <w:b/>
          <w:sz w:val="24"/>
          <w:szCs w:val="24"/>
          <w:lang w:val="pt-PT" w:eastAsia="pt-BR"/>
        </w:rPr>
        <w:t xml:space="preserve"> </w:t>
      </w:r>
      <w:r w:rsidRPr="006062DB">
        <w:rPr>
          <w:rFonts w:ascii="Bookman Old Style" w:eastAsia="Times New Roman" w:hAnsi="Bookman Old Style" w:cs="Arial"/>
          <w:sz w:val="24"/>
          <w:szCs w:val="24"/>
          <w:lang w:val="pt-PT" w:eastAsia="pt-BR"/>
        </w:rPr>
        <w:t>e seus anexos, aos quais se sujeita.</w:t>
      </w:r>
    </w:p>
    <w:p w14:paraId="07D0833C" w14:textId="77777777" w:rsidR="00F16269" w:rsidRPr="006062DB" w:rsidRDefault="00F16269" w:rsidP="00F16269">
      <w:pPr>
        <w:spacing w:before="240" w:line="240" w:lineRule="auto"/>
        <w:ind w:right="23"/>
        <w:jc w:val="center"/>
        <w:rPr>
          <w:rFonts w:ascii="Bookman Old Style" w:eastAsia="Times New Roman" w:hAnsi="Bookman Old Style" w:cs="Arial"/>
          <w:sz w:val="24"/>
          <w:szCs w:val="24"/>
          <w:lang w:val="pt-PT"/>
        </w:rPr>
      </w:pPr>
    </w:p>
    <w:p w14:paraId="65475708" w14:textId="77777777" w:rsidR="00F16269" w:rsidRPr="006062DB" w:rsidRDefault="00F16269" w:rsidP="00F16269">
      <w:pPr>
        <w:spacing w:before="240" w:line="240" w:lineRule="auto"/>
        <w:ind w:right="23"/>
        <w:jc w:val="center"/>
        <w:rPr>
          <w:rFonts w:ascii="Bookman Old Style" w:eastAsia="Times New Roman" w:hAnsi="Bookman Old Style" w:cs="Arial"/>
          <w:sz w:val="24"/>
          <w:szCs w:val="24"/>
          <w:lang w:val="pt-PT"/>
        </w:rPr>
      </w:pPr>
    </w:p>
    <w:p w14:paraId="7CE2BD9F" w14:textId="77777777" w:rsidR="00F16269" w:rsidRPr="006062DB" w:rsidRDefault="00F16269" w:rsidP="00F16269">
      <w:pPr>
        <w:spacing w:before="240" w:line="240" w:lineRule="auto"/>
        <w:ind w:right="23"/>
        <w:jc w:val="center"/>
        <w:rPr>
          <w:rFonts w:ascii="Bookman Old Style" w:eastAsia="Times New Roman" w:hAnsi="Bookman Old Style" w:cs="Arial"/>
          <w:sz w:val="24"/>
          <w:szCs w:val="24"/>
          <w:lang w:val="pt-PT"/>
        </w:rPr>
      </w:pPr>
      <w:r w:rsidRPr="006062DB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Cidade/Estado</w:t>
      </w:r>
      <w:r w:rsidRPr="006062DB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, </w:t>
      </w:r>
      <w:r w:rsidRPr="006062DB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Dia</w:t>
      </w:r>
      <w:r w:rsidRPr="006062DB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 de </w:t>
      </w:r>
      <w:r w:rsidRPr="006062DB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Mês</w:t>
      </w:r>
      <w:r w:rsidRPr="006062DB">
        <w:rPr>
          <w:rFonts w:ascii="Bookman Old Style" w:eastAsia="Times New Roman" w:hAnsi="Bookman Old Style" w:cs="Arial"/>
          <w:sz w:val="24"/>
          <w:szCs w:val="24"/>
          <w:lang w:val="pt-PT"/>
        </w:rPr>
        <w:t xml:space="preserve"> de </w:t>
      </w:r>
      <w:r w:rsidRPr="006062DB">
        <w:rPr>
          <w:rFonts w:ascii="Bookman Old Style" w:eastAsia="Times New Roman" w:hAnsi="Bookman Old Style" w:cs="Arial"/>
          <w:sz w:val="24"/>
          <w:szCs w:val="24"/>
          <w:highlight w:val="yellow"/>
          <w:lang w:val="pt-PT"/>
        </w:rPr>
        <w:t>Ano</w:t>
      </w:r>
      <w:r w:rsidRPr="006062DB">
        <w:rPr>
          <w:rFonts w:ascii="Bookman Old Style" w:eastAsia="Times New Roman" w:hAnsi="Bookman Old Style" w:cs="Arial"/>
          <w:sz w:val="24"/>
          <w:szCs w:val="24"/>
          <w:lang w:val="pt-PT"/>
        </w:rPr>
        <w:t>.</w:t>
      </w:r>
    </w:p>
    <w:p w14:paraId="2191764C" w14:textId="77777777" w:rsidR="00F16269" w:rsidRPr="006062DB" w:rsidRDefault="00F16269" w:rsidP="00F16269">
      <w:pPr>
        <w:spacing w:before="240" w:line="240" w:lineRule="auto"/>
        <w:ind w:right="23"/>
        <w:jc w:val="center"/>
        <w:rPr>
          <w:rFonts w:ascii="Bookman Old Style" w:eastAsia="Times New Roman" w:hAnsi="Bookman Old Style" w:cs="Arial"/>
          <w:sz w:val="24"/>
          <w:szCs w:val="24"/>
          <w:lang w:val="pt-PT"/>
        </w:rPr>
      </w:pPr>
    </w:p>
    <w:p w14:paraId="64740D0F" w14:textId="77777777" w:rsidR="00F16269" w:rsidRDefault="00F16269" w:rsidP="00F16269">
      <w:pPr>
        <w:spacing w:before="240" w:line="240" w:lineRule="auto"/>
        <w:ind w:right="23"/>
        <w:jc w:val="center"/>
        <w:rPr>
          <w:rFonts w:ascii="Bookman Old Style" w:eastAsia="Times New Roman" w:hAnsi="Bookman Old Style" w:cs="Arial"/>
          <w:sz w:val="24"/>
          <w:szCs w:val="24"/>
          <w:lang w:val="pt-PT"/>
        </w:rPr>
      </w:pPr>
    </w:p>
    <w:p w14:paraId="5325F547" w14:textId="77777777" w:rsidR="00F16269" w:rsidRPr="006062DB" w:rsidRDefault="00F16269" w:rsidP="00F16269">
      <w:pPr>
        <w:spacing w:before="240" w:line="240" w:lineRule="auto"/>
        <w:ind w:right="23"/>
        <w:jc w:val="center"/>
        <w:rPr>
          <w:rFonts w:ascii="Bookman Old Style" w:eastAsia="Times New Roman" w:hAnsi="Bookman Old Style" w:cs="Arial"/>
          <w:sz w:val="24"/>
          <w:szCs w:val="24"/>
          <w:lang w:val="pt-PT"/>
        </w:rPr>
      </w:pPr>
    </w:p>
    <w:p w14:paraId="723F9628" w14:textId="77777777" w:rsidR="00F16269" w:rsidRPr="006062DB" w:rsidRDefault="00F16269" w:rsidP="00F16269">
      <w:pPr>
        <w:spacing w:before="240" w:line="240" w:lineRule="auto"/>
        <w:ind w:right="23"/>
        <w:jc w:val="center"/>
        <w:rPr>
          <w:rFonts w:ascii="Bookman Old Style" w:eastAsia="Times New Roman" w:hAnsi="Bookman Old Style" w:cs="Arial"/>
          <w:b/>
          <w:bCs/>
          <w:sz w:val="24"/>
          <w:szCs w:val="24"/>
          <w:lang w:val="pt-PT"/>
        </w:rPr>
      </w:pPr>
      <w:r w:rsidRPr="006062DB">
        <w:rPr>
          <w:rFonts w:ascii="Bookman Old Style" w:eastAsia="Times New Roman" w:hAnsi="Bookman Old Style" w:cs="Arial"/>
          <w:b/>
          <w:bCs/>
          <w:sz w:val="24"/>
          <w:szCs w:val="24"/>
          <w:lang w:val="pt-PT"/>
        </w:rPr>
        <w:t>___________________________________</w:t>
      </w:r>
    </w:p>
    <w:p w14:paraId="0C7075EB" w14:textId="180493A8" w:rsidR="00F16269" w:rsidRPr="006062DB" w:rsidRDefault="00BF7C69" w:rsidP="00F16269">
      <w:pPr>
        <w:spacing w:before="240" w:line="240" w:lineRule="auto"/>
        <w:ind w:right="23"/>
        <w:jc w:val="center"/>
        <w:rPr>
          <w:rFonts w:ascii="Bookman Old Style" w:eastAsia="Times New Roman" w:hAnsi="Bookman Old Style" w:cs="Arial"/>
          <w:b/>
          <w:bCs/>
          <w:sz w:val="24"/>
          <w:szCs w:val="24"/>
          <w:lang w:val="pt-PT"/>
        </w:rPr>
      </w:pPr>
      <w:r w:rsidRPr="00BF7C69">
        <w:rPr>
          <w:rFonts w:ascii="Bookman Old Style" w:eastAsia="Times New Roman" w:hAnsi="Bookman Old Style" w:cs="Arial"/>
          <w:b/>
          <w:bCs/>
          <w:sz w:val="24"/>
          <w:szCs w:val="24"/>
          <w:highlight w:val="yellow"/>
          <w:lang w:val="pt-PT"/>
        </w:rPr>
        <w:t>REPRESENTANTE DA LICITANTE</w:t>
      </w:r>
    </w:p>
    <w:p w14:paraId="0840E627" w14:textId="4F8C5508" w:rsidR="005B29C4" w:rsidRPr="005B29C4" w:rsidRDefault="00F16269" w:rsidP="00A600EF">
      <w:pPr>
        <w:spacing w:before="240" w:line="240" w:lineRule="auto"/>
        <w:ind w:right="23"/>
        <w:jc w:val="center"/>
        <w:rPr>
          <w:rFonts w:ascii="Bookman Old Style" w:hAnsi="Bookman Old Style"/>
          <w:sz w:val="24"/>
          <w:szCs w:val="24"/>
          <w:lang w:val="pt-BR"/>
        </w:rPr>
      </w:pPr>
      <w:r w:rsidRPr="006062DB">
        <w:rPr>
          <w:rFonts w:ascii="Bookman Old Style" w:eastAsia="Times New Roman" w:hAnsi="Bookman Old Style" w:cs="Arial"/>
          <w:b/>
          <w:bCs/>
          <w:sz w:val="24"/>
          <w:szCs w:val="24"/>
          <w:lang w:val="pt-PT"/>
        </w:rPr>
        <w:t xml:space="preserve">CPF: </w:t>
      </w:r>
      <w:r w:rsidRPr="006062DB">
        <w:rPr>
          <w:rFonts w:ascii="Bookman Old Style" w:eastAsia="Times New Roman" w:hAnsi="Bookman Old Style" w:cs="Arial"/>
          <w:b/>
          <w:bCs/>
          <w:sz w:val="24"/>
          <w:szCs w:val="24"/>
          <w:lang w:val="pt-PT"/>
        </w:rPr>
        <w:tab/>
      </w:r>
      <w:r w:rsidRPr="006062DB">
        <w:rPr>
          <w:rFonts w:ascii="Bookman Old Style" w:eastAsia="Times New Roman" w:hAnsi="Bookman Old Style" w:cs="Arial"/>
          <w:b/>
          <w:bCs/>
          <w:sz w:val="24"/>
          <w:szCs w:val="24"/>
          <w:highlight w:val="yellow"/>
          <w:lang w:val="pt-PT"/>
        </w:rPr>
        <w:t>XXX.XXX.XXX-XX</w:t>
      </w:r>
    </w:p>
    <w:sectPr w:rsidR="005B29C4" w:rsidRPr="005B29C4" w:rsidSect="00E43A8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17" w:right="1701" w:bottom="1417" w:left="1701" w:header="680" w:footer="680" w:gutter="0"/>
      <w:pgBorders w:offsetFrom="page">
        <w:top w:val="single" w:sz="36" w:space="24" w:color="00B050"/>
        <w:left w:val="single" w:sz="36" w:space="24" w:color="00B050"/>
        <w:bottom w:val="single" w:sz="36" w:space="24" w:color="00B050"/>
        <w:right w:val="single" w:sz="36" w:space="24" w:color="00B050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78A911" w14:textId="77777777" w:rsidR="00F21886" w:rsidRDefault="00F21886" w:rsidP="00651505">
      <w:pPr>
        <w:spacing w:after="0" w:line="240" w:lineRule="auto"/>
      </w:pPr>
      <w:r>
        <w:separator/>
      </w:r>
    </w:p>
  </w:endnote>
  <w:endnote w:type="continuationSeparator" w:id="0">
    <w:p w14:paraId="3BA725FD" w14:textId="77777777" w:rsidR="00F21886" w:rsidRDefault="00F21886" w:rsidP="006515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5DEC61" w14:textId="77777777" w:rsidR="00232982" w:rsidRDefault="00232982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b/>
        <w:bCs/>
      </w:rPr>
      <w:id w:val="815762702"/>
      <w:docPartObj>
        <w:docPartGallery w:val="Page Numbers (Bottom of Page)"/>
        <w:docPartUnique/>
      </w:docPartObj>
    </w:sdtPr>
    <w:sdtEndPr/>
    <w:sdtContent>
      <w:sdt>
        <w:sdtPr>
          <w:rPr>
            <w:b/>
            <w:bCs/>
          </w:r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18129F0B" w14:textId="1FE7BD24" w:rsidR="0054651E" w:rsidRPr="000443F6" w:rsidRDefault="0054651E">
            <w:pPr>
              <w:pStyle w:val="Rodap"/>
              <w:jc w:val="center"/>
              <w:rPr>
                <w:b/>
                <w:bCs/>
              </w:rPr>
            </w:pPr>
            <w:r w:rsidRPr="000443F6">
              <w:rPr>
                <w:lang w:val="pt-BR"/>
              </w:rPr>
              <w:t xml:space="preserve">Página </w:t>
            </w:r>
            <w:r w:rsidRPr="000443F6">
              <w:rPr>
                <w:b/>
                <w:bCs/>
                <w:sz w:val="24"/>
                <w:szCs w:val="24"/>
              </w:rPr>
              <w:fldChar w:fldCharType="begin"/>
            </w:r>
            <w:r w:rsidRPr="000443F6">
              <w:rPr>
                <w:b/>
                <w:bCs/>
              </w:rPr>
              <w:instrText>PAGE</w:instrText>
            </w:r>
            <w:r w:rsidRPr="000443F6">
              <w:rPr>
                <w:b/>
                <w:bCs/>
                <w:sz w:val="24"/>
                <w:szCs w:val="24"/>
              </w:rPr>
              <w:fldChar w:fldCharType="separate"/>
            </w:r>
            <w:r w:rsidRPr="000443F6">
              <w:rPr>
                <w:b/>
                <w:bCs/>
                <w:lang w:val="pt-BR"/>
              </w:rPr>
              <w:t>2</w:t>
            </w:r>
            <w:r w:rsidRPr="000443F6">
              <w:rPr>
                <w:b/>
                <w:bCs/>
                <w:sz w:val="24"/>
                <w:szCs w:val="24"/>
              </w:rPr>
              <w:fldChar w:fldCharType="end"/>
            </w:r>
            <w:r w:rsidRPr="000443F6">
              <w:rPr>
                <w:lang w:val="pt-BR"/>
              </w:rPr>
              <w:t xml:space="preserve"> de </w:t>
            </w:r>
            <w:r w:rsidRPr="000443F6">
              <w:rPr>
                <w:b/>
                <w:bCs/>
                <w:sz w:val="24"/>
                <w:szCs w:val="24"/>
              </w:rPr>
              <w:fldChar w:fldCharType="begin"/>
            </w:r>
            <w:r w:rsidRPr="000443F6">
              <w:rPr>
                <w:b/>
                <w:bCs/>
              </w:rPr>
              <w:instrText>NUMPAGES</w:instrText>
            </w:r>
            <w:r w:rsidRPr="000443F6">
              <w:rPr>
                <w:b/>
                <w:bCs/>
                <w:sz w:val="24"/>
                <w:szCs w:val="24"/>
              </w:rPr>
              <w:fldChar w:fldCharType="separate"/>
            </w:r>
            <w:r w:rsidRPr="000443F6">
              <w:rPr>
                <w:b/>
                <w:bCs/>
                <w:lang w:val="pt-BR"/>
              </w:rPr>
              <w:t>2</w:t>
            </w:r>
            <w:r w:rsidRPr="000443F6"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3B1F14C8" w14:textId="77777777" w:rsidR="0054651E" w:rsidRPr="0054651E" w:rsidRDefault="0054651E">
    <w:pPr>
      <w:pStyle w:val="Rodap"/>
      <w:rPr>
        <w:rFonts w:ascii="Bookman Old Style" w:hAnsi="Bookman Old Style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6A6E10" w14:textId="77777777" w:rsidR="00232982" w:rsidRDefault="00232982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94F1E8" w14:textId="77777777" w:rsidR="00F21886" w:rsidRDefault="00F21886" w:rsidP="00651505">
      <w:pPr>
        <w:spacing w:after="0" w:line="240" w:lineRule="auto"/>
      </w:pPr>
      <w:r>
        <w:separator/>
      </w:r>
    </w:p>
  </w:footnote>
  <w:footnote w:type="continuationSeparator" w:id="0">
    <w:p w14:paraId="2E40D487" w14:textId="77777777" w:rsidR="00F21886" w:rsidRDefault="00F21886" w:rsidP="006515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F67E58" w14:textId="50D71EF9" w:rsidR="00E77564" w:rsidRDefault="00E77564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731C8" w14:textId="67CC1743" w:rsidR="00FC6A60" w:rsidRPr="00FC6A60" w:rsidRDefault="00E10F20" w:rsidP="00FC6A60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Times New Roman" w:eastAsia="Times New Roman" w:hAnsi="Times New Roman" w:cs="Times New Roman"/>
        <w:b/>
        <w:sz w:val="20"/>
        <w:szCs w:val="20"/>
        <w:lang w:val="pt-BR" w:eastAsia="pt-BR"/>
      </w:rPr>
    </w:pPr>
    <w:r w:rsidRPr="00FC6A60">
      <w:rPr>
        <w:rFonts w:ascii="Times New Roman" w:eastAsia="Times New Roman" w:hAnsi="Times New Roman" w:cs="Times New Roman"/>
        <w:noProof/>
        <w:sz w:val="20"/>
        <w:szCs w:val="20"/>
        <w:lang w:val="pt-BR" w:eastAsia="pt-BR"/>
      </w:rPr>
      <w:drawing>
        <wp:anchor distT="0" distB="0" distL="114300" distR="114300" simplePos="0" relativeHeight="251659264" behindDoc="0" locked="0" layoutInCell="1" allowOverlap="1" wp14:anchorId="26EBEDAA" wp14:editId="0624FCE7">
          <wp:simplePos x="0" y="0"/>
          <wp:positionH relativeFrom="margin">
            <wp:align>center</wp:align>
          </wp:positionH>
          <wp:positionV relativeFrom="paragraph">
            <wp:posOffset>87745</wp:posOffset>
          </wp:positionV>
          <wp:extent cx="1130311" cy="1108364"/>
          <wp:effectExtent l="0" t="0" r="0" b="0"/>
          <wp:wrapNone/>
          <wp:docPr id="129778775" name="Imagem 129778775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0311" cy="11083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41D845F" w14:textId="77777777" w:rsidR="00FC6A60" w:rsidRPr="00FC6A60" w:rsidRDefault="00FC6A60" w:rsidP="00FC6A60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Times New Roman" w:eastAsia="Times New Roman" w:hAnsi="Times New Roman" w:cs="Times New Roman"/>
        <w:b/>
        <w:sz w:val="20"/>
        <w:szCs w:val="20"/>
        <w:lang w:val="pt-BR" w:eastAsia="pt-BR"/>
      </w:rPr>
    </w:pPr>
  </w:p>
  <w:p w14:paraId="5B6C0BA0" w14:textId="77777777" w:rsidR="00FC6A60" w:rsidRPr="00FC6A60" w:rsidRDefault="00FC6A60" w:rsidP="00FC6A60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Times New Roman" w:eastAsia="Times New Roman" w:hAnsi="Times New Roman" w:cs="Times New Roman"/>
        <w:b/>
        <w:sz w:val="20"/>
        <w:szCs w:val="20"/>
        <w:lang w:val="pt-BR" w:eastAsia="pt-BR"/>
      </w:rPr>
    </w:pPr>
  </w:p>
  <w:p w14:paraId="5B06CE2B" w14:textId="77777777" w:rsidR="00FC6A60" w:rsidRPr="00FC6A60" w:rsidRDefault="00FC6A60" w:rsidP="00FC6A60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Bookman Old Style" w:eastAsia="Times New Roman" w:hAnsi="Bookman Old Style" w:cs="Times New Roman"/>
        <w:b/>
        <w:sz w:val="28"/>
        <w:szCs w:val="28"/>
        <w:lang w:val="pt-BR" w:eastAsia="pt-BR"/>
      </w:rPr>
    </w:pPr>
  </w:p>
  <w:p w14:paraId="2F2027AE" w14:textId="77777777" w:rsidR="00FC6A60" w:rsidRPr="00FC6A60" w:rsidRDefault="00FC6A60" w:rsidP="00FC6A60">
    <w:pPr>
      <w:tabs>
        <w:tab w:val="left" w:pos="2850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Bookman Old Style" w:eastAsia="Times New Roman" w:hAnsi="Bookman Old Style" w:cs="Times New Roman"/>
        <w:b/>
        <w:sz w:val="28"/>
        <w:szCs w:val="28"/>
        <w:lang w:val="pt-BR" w:eastAsia="pt-BR"/>
      </w:rPr>
    </w:pPr>
  </w:p>
  <w:p w14:paraId="17D0EDF6" w14:textId="77777777" w:rsidR="00FC6A60" w:rsidRDefault="00FC6A60" w:rsidP="00FC6A60">
    <w:pPr>
      <w:tabs>
        <w:tab w:val="left" w:pos="2850"/>
        <w:tab w:val="center" w:pos="4252"/>
        <w:tab w:val="center" w:pos="4819"/>
        <w:tab w:val="right" w:pos="8504"/>
      </w:tabs>
      <w:spacing w:after="0"/>
      <w:jc w:val="center"/>
      <w:rPr>
        <w:rFonts w:ascii="Bookman Old Style" w:eastAsia="Times New Roman" w:hAnsi="Bookman Old Style" w:cs="Times New Roman"/>
        <w:b/>
        <w:sz w:val="28"/>
        <w:szCs w:val="28"/>
        <w:lang w:val="pt-BR" w:eastAsia="pt-BR"/>
      </w:rPr>
    </w:pPr>
  </w:p>
  <w:p w14:paraId="7F9F12CD" w14:textId="04359CE7" w:rsidR="00FC6A60" w:rsidRPr="00FC6A60" w:rsidRDefault="00FC6A60" w:rsidP="00E10F20">
    <w:pPr>
      <w:tabs>
        <w:tab w:val="left" w:pos="2850"/>
        <w:tab w:val="center" w:pos="4252"/>
        <w:tab w:val="center" w:pos="4819"/>
        <w:tab w:val="right" w:pos="8504"/>
      </w:tabs>
      <w:spacing w:before="240" w:after="0" w:line="240" w:lineRule="auto"/>
      <w:jc w:val="center"/>
      <w:rPr>
        <w:rFonts w:ascii="Bookman Old Style" w:eastAsia="Times New Roman" w:hAnsi="Bookman Old Style" w:cs="Times New Roman"/>
        <w:b/>
        <w:sz w:val="20"/>
        <w:szCs w:val="20"/>
        <w:lang w:val="pt-BR" w:eastAsia="pt-BR"/>
      </w:rPr>
    </w:pPr>
    <w:r w:rsidRPr="00FC6A60">
      <w:rPr>
        <w:rFonts w:ascii="Bookman Old Style" w:eastAsia="Times New Roman" w:hAnsi="Bookman Old Style" w:cs="Times New Roman"/>
        <w:b/>
        <w:sz w:val="28"/>
        <w:szCs w:val="28"/>
        <w:lang w:val="pt-BR" w:eastAsia="pt-BR"/>
      </w:rPr>
      <w:t>PREFEITURA DO MUNICÍPIO DE ORINDIÚVA</w:t>
    </w:r>
  </w:p>
  <w:p w14:paraId="14A14573" w14:textId="77777777" w:rsidR="00FC6A60" w:rsidRPr="00FC6A60" w:rsidRDefault="00FC6A60" w:rsidP="00E10F20">
    <w:pPr>
      <w:tabs>
        <w:tab w:val="left" w:pos="2715"/>
        <w:tab w:val="center" w:pos="4252"/>
        <w:tab w:val="center" w:pos="4819"/>
        <w:tab w:val="right" w:pos="8504"/>
      </w:tabs>
      <w:spacing w:after="0" w:line="240" w:lineRule="auto"/>
      <w:jc w:val="center"/>
      <w:rPr>
        <w:rFonts w:ascii="Bookman Old Style" w:eastAsia="Times New Roman" w:hAnsi="Bookman Old Style" w:cs="Times New Roman"/>
        <w:sz w:val="20"/>
        <w:szCs w:val="20"/>
        <w:lang w:val="pt-BR" w:eastAsia="pt-BR"/>
      </w:rPr>
    </w:pPr>
    <w:r w:rsidRPr="00FC6A60">
      <w:rPr>
        <w:rFonts w:ascii="Bookman Old Style" w:eastAsia="Times New Roman" w:hAnsi="Bookman Old Style" w:cs="Times New Roman"/>
        <w:sz w:val="20"/>
        <w:szCs w:val="20"/>
        <w:lang w:val="pt-BR" w:eastAsia="pt-BR"/>
      </w:rPr>
      <w:t>PRAÇA MARIA DIAS, 614 – CENTRO – CEP: 15.480-000 – ORINDIÚVA/SP</w:t>
    </w:r>
  </w:p>
  <w:p w14:paraId="0919ED58" w14:textId="55E42939" w:rsidR="00FC6A60" w:rsidRPr="00E10F20" w:rsidRDefault="00FC6A60" w:rsidP="00E10F20">
    <w:pPr>
      <w:tabs>
        <w:tab w:val="center" w:pos="4252"/>
        <w:tab w:val="right" w:pos="8504"/>
      </w:tabs>
      <w:spacing w:line="360" w:lineRule="auto"/>
      <w:jc w:val="center"/>
      <w:rPr>
        <w:rFonts w:ascii="Calibri" w:eastAsia="Times New Roman" w:hAnsi="Calibri" w:cs="Times New Roman"/>
        <w:sz w:val="21"/>
        <w:szCs w:val="21"/>
        <w:lang w:val="pt-BR"/>
      </w:rPr>
    </w:pPr>
    <w:r w:rsidRPr="00FC6A60">
      <w:rPr>
        <w:rFonts w:ascii="Bookman Old Style" w:eastAsia="Times New Roman" w:hAnsi="Bookman Old Style" w:cs="Times New Roman"/>
        <w:sz w:val="20"/>
        <w:szCs w:val="20"/>
        <w:lang w:val="pt-BR" w:eastAsia="pt-BR"/>
      </w:rPr>
      <w:t xml:space="preserve">CNPJ: 45.148.970/0001-77 – FONE: (17) 3816-9600 – </w:t>
    </w:r>
    <w:hyperlink r:id="rId2" w:history="1">
      <w:r w:rsidRPr="00FC6A60">
        <w:rPr>
          <w:rFonts w:ascii="Bookman Old Style" w:eastAsia="Times New Roman" w:hAnsi="Bookman Old Style" w:cs="Times New Roman"/>
          <w:color w:val="000080"/>
          <w:sz w:val="20"/>
          <w:szCs w:val="20"/>
          <w:u w:val="single"/>
          <w:lang w:val="pt-BR" w:eastAsia="pt-BR"/>
        </w:rPr>
        <w:t>www.orindiuva.sp.gov.br</w:t>
      </w:r>
    </w:hyperlink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D3A5A1" w14:textId="203CA01C" w:rsidR="00E77564" w:rsidRDefault="00E7756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Numera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Numera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Commarcador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Commarcador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8852934"/>
    <w:multiLevelType w:val="hybridMultilevel"/>
    <w:tmpl w:val="7C3C920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D931FBB"/>
    <w:multiLevelType w:val="multilevel"/>
    <w:tmpl w:val="19F06A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1820926">
    <w:abstractNumId w:val="8"/>
  </w:num>
  <w:num w:numId="2" w16cid:durableId="1540169949">
    <w:abstractNumId w:val="6"/>
  </w:num>
  <w:num w:numId="3" w16cid:durableId="1146704540">
    <w:abstractNumId w:val="5"/>
  </w:num>
  <w:num w:numId="4" w16cid:durableId="1545290548">
    <w:abstractNumId w:val="4"/>
  </w:num>
  <w:num w:numId="5" w16cid:durableId="885607115">
    <w:abstractNumId w:val="7"/>
  </w:num>
  <w:num w:numId="6" w16cid:durableId="10255619">
    <w:abstractNumId w:val="3"/>
  </w:num>
  <w:num w:numId="7" w16cid:durableId="1491023112">
    <w:abstractNumId w:val="2"/>
  </w:num>
  <w:num w:numId="8" w16cid:durableId="887377606">
    <w:abstractNumId w:val="1"/>
  </w:num>
  <w:num w:numId="9" w16cid:durableId="2013801048">
    <w:abstractNumId w:val="0"/>
  </w:num>
  <w:num w:numId="10" w16cid:durableId="825977715">
    <w:abstractNumId w:val="10"/>
  </w:num>
  <w:num w:numId="11" w16cid:durableId="159878190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41D96"/>
    <w:rsid w:val="000443F6"/>
    <w:rsid w:val="000512AD"/>
    <w:rsid w:val="00051C72"/>
    <w:rsid w:val="0006063C"/>
    <w:rsid w:val="00070BBB"/>
    <w:rsid w:val="0009091A"/>
    <w:rsid w:val="000937F3"/>
    <w:rsid w:val="000C3A36"/>
    <w:rsid w:val="000D7A02"/>
    <w:rsid w:val="000E326B"/>
    <w:rsid w:val="000F2BBD"/>
    <w:rsid w:val="000F7D10"/>
    <w:rsid w:val="00134E93"/>
    <w:rsid w:val="00137F89"/>
    <w:rsid w:val="00144C1E"/>
    <w:rsid w:val="001456C8"/>
    <w:rsid w:val="0015074B"/>
    <w:rsid w:val="00182627"/>
    <w:rsid w:val="001834F7"/>
    <w:rsid w:val="001868BF"/>
    <w:rsid w:val="001A1C2A"/>
    <w:rsid w:val="001C3628"/>
    <w:rsid w:val="001C64E9"/>
    <w:rsid w:val="001C6A03"/>
    <w:rsid w:val="001F4577"/>
    <w:rsid w:val="002176A6"/>
    <w:rsid w:val="002279BF"/>
    <w:rsid w:val="00232982"/>
    <w:rsid w:val="002656BE"/>
    <w:rsid w:val="00266474"/>
    <w:rsid w:val="00267ABC"/>
    <w:rsid w:val="0028121C"/>
    <w:rsid w:val="0029639D"/>
    <w:rsid w:val="002A54A4"/>
    <w:rsid w:val="002C69C7"/>
    <w:rsid w:val="00326F90"/>
    <w:rsid w:val="0034531B"/>
    <w:rsid w:val="003545A8"/>
    <w:rsid w:val="003753C4"/>
    <w:rsid w:val="003A46B1"/>
    <w:rsid w:val="003E06C8"/>
    <w:rsid w:val="004026BE"/>
    <w:rsid w:val="0041456F"/>
    <w:rsid w:val="00416050"/>
    <w:rsid w:val="00443B88"/>
    <w:rsid w:val="00444809"/>
    <w:rsid w:val="004902EE"/>
    <w:rsid w:val="0049418C"/>
    <w:rsid w:val="004A0AD3"/>
    <w:rsid w:val="004A132B"/>
    <w:rsid w:val="004A4124"/>
    <w:rsid w:val="004C4A1F"/>
    <w:rsid w:val="004C5091"/>
    <w:rsid w:val="004C602C"/>
    <w:rsid w:val="0051116D"/>
    <w:rsid w:val="005203F6"/>
    <w:rsid w:val="005364C4"/>
    <w:rsid w:val="0053677E"/>
    <w:rsid w:val="00545E84"/>
    <w:rsid w:val="0054651E"/>
    <w:rsid w:val="00550808"/>
    <w:rsid w:val="00552B82"/>
    <w:rsid w:val="00555BC2"/>
    <w:rsid w:val="00580BCF"/>
    <w:rsid w:val="00586F0E"/>
    <w:rsid w:val="005911DC"/>
    <w:rsid w:val="00594A92"/>
    <w:rsid w:val="005B229B"/>
    <w:rsid w:val="005B29C4"/>
    <w:rsid w:val="005C696E"/>
    <w:rsid w:val="005E602F"/>
    <w:rsid w:val="005F3F94"/>
    <w:rsid w:val="00604981"/>
    <w:rsid w:val="006062DB"/>
    <w:rsid w:val="00606B60"/>
    <w:rsid w:val="00615187"/>
    <w:rsid w:val="006177CD"/>
    <w:rsid w:val="00651505"/>
    <w:rsid w:val="00662CBC"/>
    <w:rsid w:val="006705A2"/>
    <w:rsid w:val="00685D70"/>
    <w:rsid w:val="006A0AD8"/>
    <w:rsid w:val="006A4CB2"/>
    <w:rsid w:val="006B1B19"/>
    <w:rsid w:val="006B1EEA"/>
    <w:rsid w:val="006C77D9"/>
    <w:rsid w:val="006D7BD4"/>
    <w:rsid w:val="006E53A0"/>
    <w:rsid w:val="006F12FA"/>
    <w:rsid w:val="007015BD"/>
    <w:rsid w:val="00706A8E"/>
    <w:rsid w:val="00731A30"/>
    <w:rsid w:val="00733608"/>
    <w:rsid w:val="007471D8"/>
    <w:rsid w:val="0076682F"/>
    <w:rsid w:val="007725E5"/>
    <w:rsid w:val="007729C7"/>
    <w:rsid w:val="00782436"/>
    <w:rsid w:val="0079105F"/>
    <w:rsid w:val="00791E93"/>
    <w:rsid w:val="007A403B"/>
    <w:rsid w:val="007A4D85"/>
    <w:rsid w:val="007A72F4"/>
    <w:rsid w:val="007C2C35"/>
    <w:rsid w:val="007D3F2C"/>
    <w:rsid w:val="008002E0"/>
    <w:rsid w:val="00835903"/>
    <w:rsid w:val="00865B02"/>
    <w:rsid w:val="00870E5A"/>
    <w:rsid w:val="008720B9"/>
    <w:rsid w:val="00892EDA"/>
    <w:rsid w:val="008A646C"/>
    <w:rsid w:val="008C0B29"/>
    <w:rsid w:val="008D4124"/>
    <w:rsid w:val="008E5B27"/>
    <w:rsid w:val="0092122E"/>
    <w:rsid w:val="0092472E"/>
    <w:rsid w:val="00940BFD"/>
    <w:rsid w:val="00941AFF"/>
    <w:rsid w:val="00955411"/>
    <w:rsid w:val="009558E5"/>
    <w:rsid w:val="00956A4B"/>
    <w:rsid w:val="009615AD"/>
    <w:rsid w:val="00966246"/>
    <w:rsid w:val="00983625"/>
    <w:rsid w:val="009B0698"/>
    <w:rsid w:val="009B4F77"/>
    <w:rsid w:val="009C37CF"/>
    <w:rsid w:val="009C52CB"/>
    <w:rsid w:val="009F2E93"/>
    <w:rsid w:val="00A46664"/>
    <w:rsid w:val="00A600EF"/>
    <w:rsid w:val="00A733EE"/>
    <w:rsid w:val="00AA1D8D"/>
    <w:rsid w:val="00AA2FA2"/>
    <w:rsid w:val="00AA68A6"/>
    <w:rsid w:val="00AB0206"/>
    <w:rsid w:val="00B00272"/>
    <w:rsid w:val="00B47730"/>
    <w:rsid w:val="00B51895"/>
    <w:rsid w:val="00B55C85"/>
    <w:rsid w:val="00B67212"/>
    <w:rsid w:val="00B776E4"/>
    <w:rsid w:val="00B9162A"/>
    <w:rsid w:val="00BA7644"/>
    <w:rsid w:val="00BB33CE"/>
    <w:rsid w:val="00BC3311"/>
    <w:rsid w:val="00BD75C7"/>
    <w:rsid w:val="00BF2244"/>
    <w:rsid w:val="00BF7C69"/>
    <w:rsid w:val="00C4405E"/>
    <w:rsid w:val="00C55570"/>
    <w:rsid w:val="00C85980"/>
    <w:rsid w:val="00C92B4D"/>
    <w:rsid w:val="00CB0664"/>
    <w:rsid w:val="00CD1F00"/>
    <w:rsid w:val="00CD6C5A"/>
    <w:rsid w:val="00CE1E42"/>
    <w:rsid w:val="00CF01A5"/>
    <w:rsid w:val="00D0311B"/>
    <w:rsid w:val="00D22971"/>
    <w:rsid w:val="00D74BA6"/>
    <w:rsid w:val="00D7794F"/>
    <w:rsid w:val="00D86E9B"/>
    <w:rsid w:val="00D90E0F"/>
    <w:rsid w:val="00D94C19"/>
    <w:rsid w:val="00DC0EAD"/>
    <w:rsid w:val="00DC230C"/>
    <w:rsid w:val="00DE56C4"/>
    <w:rsid w:val="00DF659B"/>
    <w:rsid w:val="00E04A02"/>
    <w:rsid w:val="00E10F20"/>
    <w:rsid w:val="00E113EE"/>
    <w:rsid w:val="00E134B3"/>
    <w:rsid w:val="00E338B2"/>
    <w:rsid w:val="00E43A8D"/>
    <w:rsid w:val="00E77564"/>
    <w:rsid w:val="00E84845"/>
    <w:rsid w:val="00E95791"/>
    <w:rsid w:val="00F16269"/>
    <w:rsid w:val="00F20746"/>
    <w:rsid w:val="00F21886"/>
    <w:rsid w:val="00F2428F"/>
    <w:rsid w:val="00F27342"/>
    <w:rsid w:val="00F44F72"/>
    <w:rsid w:val="00F658A5"/>
    <w:rsid w:val="00F8105A"/>
    <w:rsid w:val="00F8552D"/>
    <w:rsid w:val="00F86F72"/>
    <w:rsid w:val="00FA0F6B"/>
    <w:rsid w:val="00FC693F"/>
    <w:rsid w:val="00FC6A60"/>
    <w:rsid w:val="00FE0EE9"/>
    <w:rsid w:val="00FE551C"/>
    <w:rsid w:val="00FF7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56DDEF6"/>
  <w14:defaultImageDpi w14:val="300"/>
  <w15:docId w15:val="{7E5D9F78-D60D-4930-B8F2-D6D50BB7C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Ttulo1">
    <w:name w:val="heading 1"/>
    <w:basedOn w:val="Normal"/>
    <w:next w:val="Normal"/>
    <w:link w:val="Ttulo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618BF"/>
  </w:style>
  <w:style w:type="paragraph" w:styleId="Rodap">
    <w:name w:val="footer"/>
    <w:basedOn w:val="Normal"/>
    <w:link w:val="Rodap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618BF"/>
  </w:style>
  <w:style w:type="paragraph" w:styleId="SemEspaament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har">
    <w:name w:val="Título 1 Char"/>
    <w:basedOn w:val="Fontepargpadro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">
    <w:name w:val="Title"/>
    <w:basedOn w:val="Normal"/>
    <w:next w:val="Normal"/>
    <w:link w:val="TtuloChar"/>
    <w:uiPriority w:val="10"/>
    <w:qFormat/>
    <w:rsid w:val="00FC693F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TtuloChar">
    <w:name w:val="Título Char"/>
    <w:basedOn w:val="Fontepargpadro"/>
    <w:link w:val="Ttulo"/>
    <w:uiPriority w:val="10"/>
    <w:rsid w:val="00FC693F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PargrafodaLista">
    <w:name w:val="List Paragraph"/>
    <w:aliases w:val="parágrafos recuados 1 (letras)"/>
    <w:basedOn w:val="Normal"/>
    <w:link w:val="PargrafodaListaChar"/>
    <w:uiPriority w:val="34"/>
    <w:qFormat/>
    <w:rsid w:val="00FC693F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99"/>
    <w:unhideWhenUsed/>
    <w:rsid w:val="00AA1D8D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AA1D8D"/>
  </w:style>
  <w:style w:type="paragraph" w:styleId="Corpodetexto2">
    <w:name w:val="Body Text 2"/>
    <w:basedOn w:val="Normal"/>
    <w:link w:val="Corpodetexto2Char"/>
    <w:uiPriority w:val="99"/>
    <w:unhideWhenUsed/>
    <w:rsid w:val="00AA1D8D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rsid w:val="00AA1D8D"/>
  </w:style>
  <w:style w:type="paragraph" w:styleId="Corpodetexto3">
    <w:name w:val="Body Text 3"/>
    <w:basedOn w:val="Normal"/>
    <w:link w:val="Corpodetexto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Commarcadore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Commarcadore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Commarcadore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Numerada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Numerada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Numerada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adecontinuao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adecontinuao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adecontinuao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demacro">
    <w:name w:val="macro"/>
    <w:link w:val="Textodemacro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demacroChar">
    <w:name w:val="Texto de macro Char"/>
    <w:basedOn w:val="Fontepargpadro"/>
    <w:link w:val="Textodemacro"/>
    <w:uiPriority w:val="99"/>
    <w:rsid w:val="0029639D"/>
    <w:rPr>
      <w:rFonts w:ascii="Courier" w:hAnsi="Courier"/>
      <w:sz w:val="20"/>
      <w:szCs w:val="20"/>
    </w:rPr>
  </w:style>
  <w:style w:type="paragraph" w:styleId="Citao">
    <w:name w:val="Quote"/>
    <w:basedOn w:val="Normal"/>
    <w:next w:val="Normal"/>
    <w:link w:val="CitaoChar"/>
    <w:uiPriority w:val="29"/>
    <w:qFormat/>
    <w:rsid w:val="00FC693F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FC693F"/>
    <w:rPr>
      <w:i/>
      <w:iCs/>
      <w:color w:val="000000" w:themeColor="text1"/>
    </w:rPr>
  </w:style>
  <w:style w:type="character" w:customStyle="1" w:styleId="Ttulo4Char">
    <w:name w:val="Título 4 Char"/>
    <w:basedOn w:val="Fontepargpadro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Ttulo5Char">
    <w:name w:val="Título 5 Char"/>
    <w:basedOn w:val="Fontepargpadro"/>
    <w:link w:val="Ttulo5"/>
    <w:uiPriority w:val="9"/>
    <w:semiHidden/>
    <w:rsid w:val="00FC693F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FC693F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472C4" w:themeColor="accent1"/>
      <w:sz w:val="18"/>
      <w:szCs w:val="18"/>
    </w:rPr>
  </w:style>
  <w:style w:type="character" w:styleId="Forte">
    <w:name w:val="Strong"/>
    <w:basedOn w:val="Fontepargpadro"/>
    <w:uiPriority w:val="22"/>
    <w:qFormat/>
    <w:rsid w:val="00FC693F"/>
    <w:rPr>
      <w:b/>
      <w:bCs/>
    </w:rPr>
  </w:style>
  <w:style w:type="character" w:styleId="nfase">
    <w:name w:val="Emphasis"/>
    <w:basedOn w:val="Fontepargpadro"/>
    <w:uiPriority w:val="20"/>
    <w:qFormat/>
    <w:rsid w:val="00FC693F"/>
    <w:rPr>
      <w:i/>
      <w:iCs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FC693F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FC693F"/>
    <w:rPr>
      <w:b/>
      <w:bCs/>
      <w:i/>
      <w:iCs/>
      <w:color w:val="4472C4" w:themeColor="accent1"/>
    </w:rPr>
  </w:style>
  <w:style w:type="character" w:styleId="nfaseSutil">
    <w:name w:val="Subtle Emphasis"/>
    <w:basedOn w:val="Fontepargpadro"/>
    <w:uiPriority w:val="19"/>
    <w:qFormat/>
    <w:rsid w:val="00FC693F"/>
    <w:rPr>
      <w:i/>
      <w:iCs/>
      <w:color w:val="808080" w:themeColor="text1" w:themeTint="7F"/>
    </w:rPr>
  </w:style>
  <w:style w:type="character" w:styleId="nfaseIntensa">
    <w:name w:val="Intense Emphasis"/>
    <w:basedOn w:val="Fontepargpadro"/>
    <w:uiPriority w:val="21"/>
    <w:qFormat/>
    <w:rsid w:val="00FC693F"/>
    <w:rPr>
      <w:b/>
      <w:bCs/>
      <w:i/>
      <w:iCs/>
      <w:color w:val="4472C4" w:themeColor="accent1"/>
    </w:rPr>
  </w:style>
  <w:style w:type="character" w:styleId="RefernciaSutil">
    <w:name w:val="Subtle Reference"/>
    <w:basedOn w:val="Fontepargpadro"/>
    <w:uiPriority w:val="31"/>
    <w:qFormat/>
    <w:rsid w:val="00FC693F"/>
    <w:rPr>
      <w:smallCaps/>
      <w:color w:val="ED7D31" w:themeColor="accent2"/>
      <w:u w:val="single"/>
    </w:rPr>
  </w:style>
  <w:style w:type="character" w:styleId="RefernciaIntensa">
    <w:name w:val="Intense Reference"/>
    <w:basedOn w:val="Fontepargpadro"/>
    <w:uiPriority w:val="32"/>
    <w:qFormat/>
    <w:rsid w:val="00FC693F"/>
    <w:rPr>
      <w:b/>
      <w:bCs/>
      <w:smallCaps/>
      <w:color w:val="ED7D31" w:themeColor="accent2"/>
      <w:spacing w:val="5"/>
      <w:u w:val="single"/>
    </w:rPr>
  </w:style>
  <w:style w:type="character" w:styleId="TtulodoLivro">
    <w:name w:val="Book Title"/>
    <w:basedOn w:val="Fontepargpadro"/>
    <w:uiPriority w:val="33"/>
    <w:qFormat/>
    <w:rsid w:val="00FC693F"/>
    <w:rPr>
      <w:b/>
      <w:bCs/>
      <w:smallCaps/>
      <w:spacing w:val="5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elacomgrade">
    <w:name w:val="Table Grid"/>
    <w:basedOn w:val="Tabe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mentoClaro">
    <w:name w:val="Light Shading"/>
    <w:basedOn w:val="Tabe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mentoClaro-nfase1">
    <w:name w:val="Light Shading Accent 1"/>
    <w:basedOn w:val="Tabelanormal"/>
    <w:uiPriority w:val="60"/>
    <w:rsid w:val="00FC693F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8" w:space="0" w:color="4472C4" w:themeColor="accent1"/>
        <w:bottom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</w:style>
  <w:style w:type="table" w:styleId="SombreamentoClaro-nfase2">
    <w:name w:val="Light Shading Accent 2"/>
    <w:basedOn w:val="Tabelanormal"/>
    <w:uiPriority w:val="60"/>
    <w:rsid w:val="00FC693F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SombreamentoClaro-nfase3">
    <w:name w:val="Light Shading Accent 3"/>
    <w:basedOn w:val="Tabelanormal"/>
    <w:uiPriority w:val="60"/>
    <w:rsid w:val="00FC693F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SombreamentoClaro-nfase4">
    <w:name w:val="Light Shading Accent 4"/>
    <w:basedOn w:val="Tabelanormal"/>
    <w:uiPriority w:val="60"/>
    <w:rsid w:val="00FC693F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SombreamentoClaro-nfase5">
    <w:name w:val="Light Shading Accent 5"/>
    <w:basedOn w:val="Tabelanormal"/>
    <w:uiPriority w:val="60"/>
    <w:rsid w:val="00FC693F"/>
    <w:pPr>
      <w:spacing w:after="0" w:line="240" w:lineRule="auto"/>
    </w:pPr>
    <w:rPr>
      <w:color w:val="2E74B5" w:themeColor="accent5" w:themeShade="BF"/>
    </w:rPr>
    <w:tblPr>
      <w:tblStyleRowBandSize w:val="1"/>
      <w:tblStyleColBandSize w:val="1"/>
      <w:tblBorders>
        <w:top w:val="single" w:sz="8" w:space="0" w:color="5B9BD5" w:themeColor="accent5"/>
        <w:bottom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5"/>
          <w:left w:val="nil"/>
          <w:bottom w:val="single" w:sz="8" w:space="0" w:color="5B9BD5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5"/>
          <w:left w:val="nil"/>
          <w:bottom w:val="single" w:sz="8" w:space="0" w:color="5B9BD5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</w:style>
  <w:style w:type="table" w:styleId="SombreamentoClaro-nfase6">
    <w:name w:val="Light Shading Accent 6"/>
    <w:basedOn w:val="Tabelanormal"/>
    <w:uiPriority w:val="60"/>
    <w:rsid w:val="00FC693F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table" w:styleId="ListaClara">
    <w:name w:val="Light List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e1">
    <w:name w:val="Light List Accent 1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</w:style>
  <w:style w:type="table" w:styleId="ListaClara-nfase2">
    <w:name w:val="Light List Accent 2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ListaClara-nfase3">
    <w:name w:val="Light List Accent 3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ListaClara-nfase4">
    <w:name w:val="Light List Accent 4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ListaClara-nfase5">
    <w:name w:val="Light List Accent 5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</w:style>
  <w:style w:type="table" w:styleId="ListaClara-nfase6">
    <w:name w:val="Light List Accent 6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GradeClara">
    <w:name w:val="Light Grid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adeClara-nfase1">
    <w:name w:val="Light Grid Accent 1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  <w:insideH w:val="single" w:sz="8" w:space="0" w:color="4472C4" w:themeColor="accent1"/>
        <w:insideV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18" w:space="0" w:color="4472C4" w:themeColor="accent1"/>
          <w:right w:val="single" w:sz="8" w:space="0" w:color="4472C4" w:themeColor="accent1"/>
          <w:insideH w:val="nil"/>
          <w:insideV w:val="single" w:sz="8" w:space="0" w:color="4472C4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H w:val="nil"/>
          <w:insideV w:val="single" w:sz="8" w:space="0" w:color="4472C4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  <w:shd w:val="clear" w:color="auto" w:fill="D0DBF0" w:themeFill="accent1" w:themeFillTint="3F"/>
      </w:tcPr>
    </w:tblStylePr>
    <w:tblStylePr w:type="band1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V w:val="single" w:sz="8" w:space="0" w:color="4472C4" w:themeColor="accent1"/>
        </w:tcBorders>
        <w:shd w:val="clear" w:color="auto" w:fill="D0DBF0" w:themeFill="accent1" w:themeFillTint="3F"/>
      </w:tcPr>
    </w:tblStylePr>
    <w:tblStylePr w:type="band2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V w:val="single" w:sz="8" w:space="0" w:color="4472C4" w:themeColor="accent1"/>
        </w:tcBorders>
      </w:tcPr>
    </w:tblStylePr>
  </w:style>
  <w:style w:type="table" w:styleId="GradeClara-nfase2">
    <w:name w:val="Light Grid Accent 2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GradeClara-nfase3">
    <w:name w:val="Light Grid Accent 3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GradeClara-nfase4">
    <w:name w:val="Light Grid Accent 4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GradeClara-nfase5">
    <w:name w:val="Light Grid Accent 5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styleId="GradeClara-nfase6">
    <w:name w:val="Light Grid Accent 6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SombreamentoMdio1">
    <w:name w:val="Medium Shading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1">
    <w:name w:val="Medium Shading 1 Accent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295D2" w:themeColor="accent1" w:themeTint="BF"/>
        <w:left w:val="single" w:sz="8" w:space="0" w:color="7295D2" w:themeColor="accent1" w:themeTint="BF"/>
        <w:bottom w:val="single" w:sz="8" w:space="0" w:color="7295D2" w:themeColor="accent1" w:themeTint="BF"/>
        <w:right w:val="single" w:sz="8" w:space="0" w:color="7295D2" w:themeColor="accent1" w:themeTint="BF"/>
        <w:insideH w:val="single" w:sz="8" w:space="0" w:color="7295D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2">
    <w:name w:val="Medium Shading 1 Accent 2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3">
    <w:name w:val="Medium Shading 1 Accent 3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4">
    <w:name w:val="Medium Shading 1 Accent 4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5">
    <w:name w:val="Medium Shading 1 Accent 5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5" w:themeTint="BF"/>
        <w:left w:val="single" w:sz="8" w:space="0" w:color="84B3DF" w:themeColor="accent5" w:themeTint="BF"/>
        <w:bottom w:val="single" w:sz="8" w:space="0" w:color="84B3DF" w:themeColor="accent5" w:themeTint="BF"/>
        <w:right w:val="single" w:sz="8" w:space="0" w:color="84B3DF" w:themeColor="accent5" w:themeTint="BF"/>
        <w:insideH w:val="single" w:sz="8" w:space="0" w:color="84B3D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5" w:themeTint="BF"/>
          <w:left w:val="single" w:sz="8" w:space="0" w:color="84B3DF" w:themeColor="accent5" w:themeTint="BF"/>
          <w:bottom w:val="single" w:sz="8" w:space="0" w:color="84B3DF" w:themeColor="accent5" w:themeTint="BF"/>
          <w:right w:val="single" w:sz="8" w:space="0" w:color="84B3DF" w:themeColor="accent5" w:themeTint="BF"/>
          <w:insideH w:val="nil"/>
          <w:insideV w:val="nil"/>
        </w:tcBorders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5" w:themeTint="BF"/>
          <w:left w:val="single" w:sz="8" w:space="0" w:color="84B3DF" w:themeColor="accent5" w:themeTint="BF"/>
          <w:bottom w:val="single" w:sz="8" w:space="0" w:color="84B3DF" w:themeColor="accent5" w:themeTint="BF"/>
          <w:right w:val="single" w:sz="8" w:space="0" w:color="84B3D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6">
    <w:name w:val="Medium Shading 1 Accent 6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2">
    <w:name w:val="Medium Shading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1">
    <w:name w:val="Medium Shading 2 Accent 1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2">
    <w:name w:val="Medium Shading 2 Accent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3">
    <w:name w:val="Medium Shading 2 Accent 3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4">
    <w:name w:val="Medium Shading 2 Accent 4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5">
    <w:name w:val="Medium Shading 2 Accent 5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6">
    <w:name w:val="Medium Shading 2 Accent 6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dia1">
    <w:name w:val="Medium Lis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dia1-nfase1">
    <w:name w:val="Medium List 1 Accen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472C4" w:themeColor="accent1"/>
        <w:bottom w:val="single" w:sz="8" w:space="0" w:color="4472C4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1"/>
          <w:bottom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1"/>
          <w:bottom w:val="single" w:sz="8" w:space="0" w:color="4472C4" w:themeColor="accent1"/>
        </w:tcBorders>
      </w:tc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shd w:val="clear" w:color="auto" w:fill="D0DBF0" w:themeFill="accent1" w:themeFillTint="3F"/>
      </w:tcPr>
    </w:tblStylePr>
  </w:style>
  <w:style w:type="table" w:styleId="ListaMdia1-nfase2">
    <w:name w:val="Medium List 1 Accent 2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7D31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shd w:val="clear" w:color="auto" w:fill="FADECB" w:themeFill="accent2" w:themeFillTint="3F"/>
      </w:tcPr>
    </w:tblStylePr>
  </w:style>
  <w:style w:type="table" w:styleId="ListaMdia1-nfase3">
    <w:name w:val="Medium List 1 Accent 3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ListaMdia1-nfase4">
    <w:name w:val="Medium List 1 Accent 4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ListaMdia1-nfase5">
    <w:name w:val="Medium List 1 Accent 5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bottom w:val="single" w:sz="8" w:space="0" w:color="5B9BD5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5"/>
          <w:bottom w:val="single" w:sz="8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5"/>
          <w:bottom w:val="single" w:sz="8" w:space="0" w:color="5B9BD5" w:themeColor="accent5"/>
        </w:tcBorders>
      </w:tcPr>
    </w:tblStylePr>
    <w:tblStylePr w:type="band1Vert">
      <w:tblPr/>
      <w:tcPr>
        <w:shd w:val="clear" w:color="auto" w:fill="D6E6F4" w:themeFill="accent5" w:themeFillTint="3F"/>
      </w:tcPr>
    </w:tblStylePr>
    <w:tblStylePr w:type="band1Horz">
      <w:tblPr/>
      <w:tcPr>
        <w:shd w:val="clear" w:color="auto" w:fill="D6E6F4" w:themeFill="accent5" w:themeFillTint="3F"/>
      </w:tcPr>
    </w:tblStylePr>
  </w:style>
  <w:style w:type="table" w:styleId="ListaMdia1-nfase6">
    <w:name w:val="Medium List 1 Accent 6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ListaMdia2">
    <w:name w:val="Medium Lis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1">
    <w:name w:val="Medium List 2 Accent 1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472C4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2">
    <w:name w:val="Medium List 2 Accen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D7D31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7D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3">
    <w:name w:val="Medium List 2 Accent 3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5A5A5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4">
    <w:name w:val="Medium List 2 Accent 4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FC000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5">
    <w:name w:val="Medium List 2 Accent 5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B9BD5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6">
    <w:name w:val="Medium List 2 Accent 6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70AD4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radeMdia1">
    <w:name w:val="Medium Grid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Mdia1-nfase1">
    <w:name w:val="Medium Grid 1 Accent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295D2" w:themeColor="accent1" w:themeTint="BF"/>
        <w:left w:val="single" w:sz="8" w:space="0" w:color="7295D2" w:themeColor="accent1" w:themeTint="BF"/>
        <w:bottom w:val="single" w:sz="8" w:space="0" w:color="7295D2" w:themeColor="accent1" w:themeTint="BF"/>
        <w:right w:val="single" w:sz="8" w:space="0" w:color="7295D2" w:themeColor="accent1" w:themeTint="BF"/>
        <w:insideH w:val="single" w:sz="8" w:space="0" w:color="7295D2" w:themeColor="accent1" w:themeTint="BF"/>
        <w:insideV w:val="single" w:sz="8" w:space="0" w:color="7295D2" w:themeColor="accent1" w:themeTint="BF"/>
      </w:tblBorders>
    </w:tblPr>
    <w:tcPr>
      <w:shd w:val="clear" w:color="auto" w:fill="D0DBF0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 w:themeFill="accent1" w:themeFillTint="7F"/>
      </w:tcPr>
    </w:tblStylePr>
    <w:tblStylePr w:type="band1Horz">
      <w:tblPr/>
      <w:tcPr>
        <w:shd w:val="clear" w:color="auto" w:fill="A1B8E1" w:themeFill="accent1" w:themeFillTint="7F"/>
      </w:tcPr>
    </w:tblStylePr>
  </w:style>
  <w:style w:type="table" w:styleId="GradeMdia1-nfase2">
    <w:name w:val="Medium Grid 1 Accent 2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GradeMdia1-nfase3">
    <w:name w:val="Medium Grid 1 Accent 3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GradeMdia1-nfase4">
    <w:name w:val="Medium Grid 1 Accent 4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GradeMdia1-nfase5">
    <w:name w:val="Medium Grid 1 Accent 5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5" w:themeTint="BF"/>
        <w:left w:val="single" w:sz="8" w:space="0" w:color="84B3DF" w:themeColor="accent5" w:themeTint="BF"/>
        <w:bottom w:val="single" w:sz="8" w:space="0" w:color="84B3DF" w:themeColor="accent5" w:themeTint="BF"/>
        <w:right w:val="single" w:sz="8" w:space="0" w:color="84B3DF" w:themeColor="accent5" w:themeTint="BF"/>
        <w:insideH w:val="single" w:sz="8" w:space="0" w:color="84B3DF" w:themeColor="accent5" w:themeTint="BF"/>
        <w:insideV w:val="single" w:sz="8" w:space="0" w:color="84B3DF" w:themeColor="accent5" w:themeTint="BF"/>
      </w:tblBorders>
    </w:tblPr>
    <w:tcPr>
      <w:shd w:val="clear" w:color="auto" w:fill="D6E6F4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shd w:val="clear" w:color="auto" w:fill="ADCCEA" w:themeFill="accent5" w:themeFillTint="7F"/>
      </w:tcPr>
    </w:tblStylePr>
  </w:style>
  <w:style w:type="table" w:styleId="GradeMdia1-nfase6">
    <w:name w:val="Medium Grid 1 Accent 6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GradeMdia2">
    <w:name w:val="Medium Grid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1">
    <w:name w:val="Medium Grid 2 Accent 1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  <w:insideH w:val="single" w:sz="8" w:space="0" w:color="4472C4" w:themeColor="accent1"/>
        <w:insideV w:val="single" w:sz="8" w:space="0" w:color="4472C4" w:themeColor="accent1"/>
      </w:tblBorders>
    </w:tblPr>
    <w:tcPr>
      <w:shd w:val="clear" w:color="auto" w:fill="D0DBF0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CF1F9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 w:themeFill="accent1" w:themeFillTint="33"/>
      </w:tcPr>
    </w:tblStylePr>
    <w:tblStylePr w:type="band1Vert">
      <w:tblPr/>
      <w:tcPr>
        <w:shd w:val="clear" w:color="auto" w:fill="A1B8E1" w:themeFill="accent1" w:themeFillTint="7F"/>
      </w:tcPr>
    </w:tblStylePr>
    <w:tblStylePr w:type="band1Horz">
      <w:tblPr/>
      <w:tcPr>
        <w:tcBorders>
          <w:insideH w:val="single" w:sz="6" w:space="0" w:color="4472C4" w:themeColor="accent1"/>
          <w:insideV w:val="single" w:sz="6" w:space="0" w:color="4472C4" w:themeColor="accent1"/>
        </w:tcBorders>
        <w:shd w:val="clear" w:color="auto" w:fill="A1B8E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2">
    <w:name w:val="Medium Grid 2 Accent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3">
    <w:name w:val="Medium Grid 2 Accent 3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4">
    <w:name w:val="Medium Grid 2 Accent 4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5">
    <w:name w:val="Medium Grid 2 Accent 5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6">
    <w:name w:val="Medium Grid 2 Accent 6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3">
    <w:name w:val="Medium Grid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adeMdia3-nfase1">
    <w:name w:val="Medium Grid 3 Accent 1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DBF0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1" w:themeFillTint="7F"/>
      </w:tcPr>
    </w:tblStylePr>
  </w:style>
  <w:style w:type="table" w:styleId="GradeMdia3-nfase2">
    <w:name w:val="Medium Grid 3 Accent 2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table" w:styleId="GradeMdia3-nfase3">
    <w:name w:val="Medium Grid 3 Accent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GradeMdia3-nfase4">
    <w:name w:val="Medium Grid 3 Accent 4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GradeMdia3-nfase5">
    <w:name w:val="Medium Grid 3 Accent 5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5" w:themeFillTint="7F"/>
      </w:tcPr>
    </w:tblStylePr>
  </w:style>
  <w:style w:type="table" w:styleId="GradeMdia3-nfase6">
    <w:name w:val="Medium Grid 3 Accent 6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ListaEscura">
    <w:name w:val="Dark List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Escura-nfase1">
    <w:name w:val="Dark List Accent 1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472C4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763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5496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5496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1" w:themeFillShade="BF"/>
      </w:tcPr>
    </w:tblStylePr>
  </w:style>
  <w:style w:type="table" w:styleId="ListaEscura-nfase2">
    <w:name w:val="Dark List Accent 2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3B0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591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</w:style>
  <w:style w:type="table" w:styleId="ListaEscura-nfase3">
    <w:name w:val="Dark List Accent 3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ListaEscura-nfase4">
    <w:name w:val="Dark List Accent 4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ListaEscura-nfase5">
    <w:name w:val="Dark List Accent 5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5B9BD5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5" w:themeFillShade="BF"/>
      </w:tcPr>
    </w:tblStylePr>
  </w:style>
  <w:style w:type="table" w:styleId="ListaEscura-nfase6">
    <w:name w:val="Dark List Accent 6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table" w:styleId="SombreamentoColorido">
    <w:name w:val="Colorful Shading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Escuro-nfase1">
    <w:name w:val="Colorful Shading Accent 1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1F9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437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4378" w:themeColor="accent1" w:themeShade="99"/>
          <w:insideV w:val="nil"/>
        </w:tcBorders>
        <w:shd w:val="clear" w:color="auto" w:fill="26437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 w:themeFill="accent1" w:themeFillShade="99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A1B8E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2">
    <w:name w:val="Colorful Shading Accent 2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2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470D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470D" w:themeColor="accent2" w:themeShade="99"/>
          <w:insideV w:val="nil"/>
        </w:tcBorders>
        <w:shd w:val="clear" w:color="auto" w:fill="9D470D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 w:themeFill="accent2" w:themeFillShade="99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6BE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3">
    <w:name w:val="Colorful Shading Accent 3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SombreamentoColorido-nfase4">
    <w:name w:val="Colorful Shading Accent 4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5">
    <w:name w:val="Colorful Shading Accent 5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5" w:themeShade="99"/>
          <w:insideV w:val="nil"/>
        </w:tcBorders>
        <w:shd w:val="clear" w:color="auto" w:fill="255D91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5" w:themeFillShade="99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ADCCEA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6">
    <w:name w:val="Colorful Shading Accent 6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5B9BD5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B9BD5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Colorida">
    <w:name w:val="Colorful List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Colorida-nfase1">
    <w:name w:val="Colorful List Accent 1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1F9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ListaColorida-nfase2">
    <w:name w:val="Colorful List Accent 2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F2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aColorida-nfase3">
    <w:name w:val="Colorful List Accent 3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aColorida-nfase4">
    <w:name w:val="Colorful List Accent 4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aColorida-nfase5">
    <w:name w:val="Colorful List Accent 5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EF5FB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ListaColorida-nfase6">
    <w:name w:val="Colorful List Accent 6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17CC1" w:themeFill="accent5" w:themeFillShade="CC"/>
      </w:tcPr>
    </w:tblStylePr>
    <w:tblStylePr w:type="lastRow">
      <w:rPr>
        <w:b/>
        <w:bCs/>
        <w:color w:val="317CC1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radeColorida">
    <w:name w:val="Colorful Grid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Colorida-nfase1">
    <w:name w:val="Colorful Grid Accent 1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</w:rPr>
      <w:tblPr/>
      <w:tcPr>
        <w:shd w:val="clear" w:color="auto" w:fill="B4C6E7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6E7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F5496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F5496" w:themeFill="accent1" w:themeFillShade="BF"/>
      </w:tcPr>
    </w:tblStylePr>
    <w:tblStylePr w:type="band1Vert">
      <w:tblPr/>
      <w:tcPr>
        <w:shd w:val="clear" w:color="auto" w:fill="A1B8E1" w:themeFill="accent1" w:themeFillTint="7F"/>
      </w:tcPr>
    </w:tblStylePr>
    <w:tblStylePr w:type="band1Horz">
      <w:tblPr/>
      <w:tcPr>
        <w:shd w:val="clear" w:color="auto" w:fill="A1B8E1" w:themeFill="accent1" w:themeFillTint="7F"/>
      </w:tcPr>
    </w:tblStylePr>
  </w:style>
  <w:style w:type="table" w:styleId="GradeColorida-nfase2">
    <w:name w:val="Colorful Grid Accent 2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</w:rPr>
      <w:tblPr/>
      <w:tcPr>
        <w:shd w:val="clear" w:color="auto" w:fill="F7CA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A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GradeColorida-nfase3">
    <w:name w:val="Colorful Grid Accent 3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GradeColorida-nfase4">
    <w:name w:val="Colorful Grid Accent 4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GradeColorida-nfase5">
    <w:name w:val="Colorful Grid Accent 5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</w:rPr>
      <w:tblPr/>
      <w:tcPr>
        <w:shd w:val="clear" w:color="auto" w:fill="BDD6EE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5" w:themeFillShade="BF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shd w:val="clear" w:color="auto" w:fill="ADCCEA" w:themeFill="accent5" w:themeFillTint="7F"/>
      </w:tcPr>
    </w:tblStylePr>
  </w:style>
  <w:style w:type="table" w:styleId="GradeColorida-nfase6">
    <w:name w:val="Colorful Grid Accent 6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paragraph" w:styleId="NormalWeb">
    <w:name w:val="Normal (Web)"/>
    <w:basedOn w:val="Normal"/>
    <w:uiPriority w:val="99"/>
    <w:unhideWhenUsed/>
    <w:rsid w:val="005F3F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styleId="Hyperlink">
    <w:name w:val="Hyperlink"/>
    <w:basedOn w:val="Fontepargpadro"/>
    <w:uiPriority w:val="99"/>
    <w:unhideWhenUsed/>
    <w:rsid w:val="00B55C85"/>
    <w:rPr>
      <w:color w:val="0563C1" w:themeColor="hyperlink"/>
      <w:u w:val="single"/>
    </w:rPr>
  </w:style>
  <w:style w:type="character" w:customStyle="1" w:styleId="PargrafodaListaChar">
    <w:name w:val="Parágrafo da Lista Char"/>
    <w:aliases w:val="parágrafos recuados 1 (letras) Char"/>
    <w:link w:val="PargrafodaLista"/>
    <w:uiPriority w:val="34"/>
    <w:qFormat/>
    <w:locked/>
    <w:rsid w:val="00B55C85"/>
  </w:style>
  <w:style w:type="character" w:customStyle="1" w:styleId="ListLabel168">
    <w:name w:val="ListLabel 168"/>
    <w:qFormat/>
    <w:rsid w:val="00B55C85"/>
    <w:rPr>
      <w:rFonts w:ascii="Palatino Linotype" w:hAnsi="Palatino Linotype"/>
      <w:sz w:val="20"/>
    </w:rPr>
  </w:style>
  <w:style w:type="character" w:styleId="MenoPendente">
    <w:name w:val="Unresolved Mention"/>
    <w:basedOn w:val="Fontepargpadro"/>
    <w:uiPriority w:val="99"/>
    <w:semiHidden/>
    <w:unhideWhenUsed/>
    <w:rsid w:val="00DF659B"/>
    <w:rPr>
      <w:color w:val="605E5C"/>
      <w:shd w:val="clear" w:color="auto" w:fill="E1DFDD"/>
    </w:rPr>
  </w:style>
  <w:style w:type="table" w:customStyle="1" w:styleId="Tabelacomgrade1">
    <w:name w:val="Tabela com grade1"/>
    <w:basedOn w:val="Tabelanormal"/>
    <w:next w:val="Tabelacomgrade"/>
    <w:rsid w:val="006062DB"/>
    <w:pPr>
      <w:spacing w:after="0" w:line="240" w:lineRule="auto"/>
    </w:pPr>
    <w:rPr>
      <w:rFonts w:ascii="Times New Roman" w:hAnsi="Times New Roman" w:cs="Times New Roman"/>
      <w:sz w:val="20"/>
      <w:szCs w:val="20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rsid w:val="00BD75C7"/>
    <w:pPr>
      <w:spacing w:after="0" w:line="240" w:lineRule="auto"/>
    </w:pPr>
    <w:rPr>
      <w:rFonts w:ascii="Times New Roman" w:hAnsi="Times New Roman" w:cs="Times New Roman"/>
      <w:sz w:val="20"/>
      <w:szCs w:val="20"/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orindiuva.sp.gov.br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 2013 - 2022">
  <a:themeElements>
    <a:clrScheme name="Office 2013 - 202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2013 - 2022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 2013 - 2022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2013 - 2022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164</Words>
  <Characters>887</Characters>
  <Application>Microsoft Office Word</Application>
  <DocSecurity>0</DocSecurity>
  <Lines>7</Lines>
  <Paragraphs>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1049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/>
  <cp:lastModifiedBy>Túlio Ribeiro</cp:lastModifiedBy>
  <cp:revision>10</cp:revision>
  <cp:lastPrinted>2026-04-06T11:14:00Z</cp:lastPrinted>
  <dcterms:created xsi:type="dcterms:W3CDTF">2026-04-01T18:00:00Z</dcterms:created>
  <dcterms:modified xsi:type="dcterms:W3CDTF">2026-04-06T14:49:00Z</dcterms:modified>
  <cp:category/>
</cp:coreProperties>
</file>